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CB6314" w:rsidRDefault="00E6754A" w14:paraId="29D15CA8" w14:textId="77FCFF61">
      <w:r>
        <w:rPr>
          <w:b/>
        </w:rPr>
        <w:t>Annemarie Douglas</w:t>
      </w:r>
      <w:r>
        <w:br/>
      </w:r>
      <w:r>
        <w:t xml:space="preserve">OK, so tell me a bit about yourself and your journey into ministry and how you came to serve in a rural </w:t>
      </w:r>
      <w:proofErr w:type="gramStart"/>
      <w:r>
        <w:t>context in particular</w:t>
      </w:r>
      <w:proofErr w:type="gramEnd"/>
      <w:r>
        <w:t>.</w:t>
      </w:r>
    </w:p>
    <w:p w:rsidR="00CB6314" w:rsidRDefault="00E6754A" w14:paraId="5FDC6D19" w14:textId="2FEDE469">
      <w:r w:rsidRPr="256635D6" w:rsidR="00E6754A">
        <w:rPr>
          <w:b w:val="1"/>
          <w:bCs w:val="1"/>
        </w:rPr>
        <w:t>Calum MacMillan</w:t>
      </w:r>
      <w:r>
        <w:br/>
      </w:r>
      <w:r w:rsidR="00E6754A">
        <w:rPr/>
        <w:t>0:58</w:t>
      </w:r>
      <w:r>
        <w:br/>
      </w:r>
      <w:r w:rsidR="00E6754A">
        <w:rPr/>
        <w:t>Yeah. OK. So.</w:t>
      </w:r>
      <w:r>
        <w:br/>
      </w:r>
      <w:r w:rsidR="00E6754A">
        <w:rPr/>
        <w:t xml:space="preserve">I am from the Isle of Lewis. </w:t>
      </w:r>
      <w:r w:rsidR="00E6754A">
        <w:rPr/>
        <w:t>That's</w:t>
      </w:r>
      <w:r w:rsidR="00E6754A">
        <w:rPr/>
        <w:t xml:space="preserve"> you might be able to </w:t>
      </w:r>
      <w:r w:rsidR="00E6754A">
        <w:rPr/>
        <w:t>tell</w:t>
      </w:r>
      <w:r w:rsidR="00E6754A">
        <w:rPr/>
        <w:t xml:space="preserve"> from my accent, so </w:t>
      </w:r>
      <w:r w:rsidR="00E6754A">
        <w:rPr/>
        <w:t>I'm</w:t>
      </w:r>
      <w:r w:rsidR="00E6754A">
        <w:rPr/>
        <w:t xml:space="preserve"> from the Western Isles. From Stornoway.</w:t>
      </w:r>
      <w:r w:rsidR="26A4FDCA">
        <w:rPr/>
        <w:t xml:space="preserve"> </w:t>
      </w:r>
      <w:r w:rsidR="00E6754A">
        <w:rPr/>
        <w:t>I</w:t>
      </w:r>
      <w:r w:rsidR="35B8E0F1">
        <w:rPr/>
        <w:t>, w</w:t>
      </w:r>
      <w:r w:rsidR="00E6754A">
        <w:rPr/>
        <w:t>eirdly so, I was grew up in the church and</w:t>
      </w:r>
      <w:r w:rsidR="694C268E">
        <w:rPr/>
        <w:t xml:space="preserve"> b</w:t>
      </w:r>
      <w:r w:rsidR="00E6754A">
        <w:rPr/>
        <w:t>ecame a Christian when I was 23 and very quickly, within maybe 2-3 years of that, I felt the Lord had laid a calling on ministry, on to my heart, which terrified me because I hate public speaking I</w:t>
      </w:r>
      <w:r w:rsidR="00E6754A">
        <w:rPr/>
        <w:t xml:space="preserve"> hate</w:t>
      </w:r>
      <w:r w:rsidR="00E6754A">
        <w:rPr/>
        <w:t xml:space="preserve"> being up front. I hate all eyes being on me. This was the hardest thing I could have been asked to do, but over a series of event</w:t>
      </w:r>
      <w:r w:rsidR="273AD677">
        <w:rPr/>
        <w:t>s,</w:t>
      </w:r>
      <w:r w:rsidR="00E6754A">
        <w:rPr/>
        <w:t xml:space="preserve"> </w:t>
      </w:r>
      <w:r w:rsidR="00E6754A">
        <w:rPr/>
        <w:t>I'll</w:t>
      </w:r>
      <w:r w:rsidR="00E6754A">
        <w:rPr/>
        <w:t xml:space="preserve"> save them for just </w:t>
      </w:r>
      <w:r w:rsidR="00E6754A">
        <w:rPr/>
        <w:t>now</w:t>
      </w:r>
      <w:r w:rsidR="1032113E">
        <w:rPr/>
        <w:t>,</w:t>
      </w:r>
      <w:r w:rsidR="1032113E">
        <w:rPr/>
        <w:t xml:space="preserve"> </w:t>
      </w:r>
      <w:r w:rsidR="1032113E">
        <w:rPr/>
        <w:t>i</w:t>
      </w:r>
      <w:r w:rsidR="00E6754A">
        <w:rPr/>
        <w:t>t'll</w:t>
      </w:r>
      <w:r w:rsidR="00E6754A">
        <w:rPr/>
        <w:t xml:space="preserve"> be time at the end. And you want to hear it. You can hear it. But</w:t>
      </w:r>
      <w:r w:rsidR="4790F13D">
        <w:rPr/>
        <w:t xml:space="preserve"> </w:t>
      </w:r>
      <w:r w:rsidR="00E6754A">
        <w:rPr/>
        <w:t>God convinced</w:t>
      </w:r>
      <w:r w:rsidR="1DDA51B8">
        <w:rPr/>
        <w:t>,</w:t>
      </w:r>
      <w:r w:rsidR="00E6754A">
        <w:rPr/>
        <w:t xml:space="preserve"> God made clear to me he was calling me to ministry so that I went into the started training in 2006 at ETS, formerly Free Church College</w:t>
      </w:r>
      <w:r w:rsidR="4EE13799">
        <w:rPr/>
        <w:t>, g</w:t>
      </w:r>
      <w:r w:rsidR="00E6754A">
        <w:rPr/>
        <w:t xml:space="preserve">raduated in 2009 and </w:t>
      </w:r>
      <w:r w:rsidR="00E6754A">
        <w:rPr/>
        <w:t>I've</w:t>
      </w:r>
      <w:r w:rsidR="00E6754A">
        <w:rPr/>
        <w:t xml:space="preserve"> been here</w:t>
      </w:r>
      <w:r w:rsidR="36CE68F8">
        <w:rPr/>
        <w:t xml:space="preserve"> e</w:t>
      </w:r>
      <w:r w:rsidR="00E6754A">
        <w:rPr/>
        <w:t>ver since</w:t>
      </w:r>
      <w:r w:rsidR="4E83D113">
        <w:rPr/>
        <w:t>.</w:t>
      </w:r>
      <w:r w:rsidR="00E6754A">
        <w:rPr/>
        <w:t xml:space="preserve"> </w:t>
      </w:r>
      <w:r w:rsidR="360DDB24">
        <w:rPr/>
        <w:t>H</w:t>
      </w:r>
      <w:r w:rsidR="00E6754A">
        <w:rPr/>
        <w:t>ow did I end up in a rural charge? You asked. Well</w:t>
      </w:r>
      <w:r w:rsidR="79E3F8DC">
        <w:rPr/>
        <w:t>, y</w:t>
      </w:r>
      <w:r w:rsidR="00E6754A">
        <w:rPr/>
        <w:t xml:space="preserve">ou know, you </w:t>
      </w:r>
      <w:r w:rsidR="00E6754A">
        <w:rPr/>
        <w:t>don't</w:t>
      </w:r>
      <w:r w:rsidR="00E6754A">
        <w:rPr/>
        <w:t xml:space="preserve"> think about </w:t>
      </w:r>
      <w:r w:rsidR="00E6754A">
        <w:rPr/>
        <w:t>charge</w:t>
      </w:r>
      <w:r w:rsidR="00E6754A">
        <w:rPr/>
        <w:t xml:space="preserve"> in terms of </w:t>
      </w:r>
      <w:r w:rsidR="57E3B7B7">
        <w:rPr/>
        <w:t>urban</w:t>
      </w:r>
      <w:r w:rsidR="00E6754A">
        <w:rPr/>
        <w:t xml:space="preserve"> and </w:t>
      </w:r>
      <w:r w:rsidR="00E6754A">
        <w:rPr/>
        <w:t>rural</w:t>
      </w:r>
      <w:r w:rsidR="03B06CBA">
        <w:rPr/>
        <w:t>.</w:t>
      </w:r>
      <w:r w:rsidR="00E6754A">
        <w:rPr/>
        <w:t xml:space="preserve"> </w:t>
      </w:r>
      <w:r w:rsidR="00E6754A">
        <w:rPr/>
        <w:t>I</w:t>
      </w:r>
      <w:r w:rsidR="00E6754A">
        <w:rPr/>
        <w:t xml:space="preserve"> certainly </w:t>
      </w:r>
      <w:r w:rsidR="00E6754A">
        <w:rPr/>
        <w:t>didn't</w:t>
      </w:r>
      <w:r w:rsidR="00E6754A">
        <w:rPr/>
        <w:t xml:space="preserve"> think </w:t>
      </w:r>
      <w:r w:rsidR="00E6754A">
        <w:rPr/>
        <w:t>it's</w:t>
      </w:r>
      <w:r w:rsidR="00E6754A">
        <w:rPr/>
        <w:t xml:space="preserve"> you know I want to go somewhere rural or urban necessarily.</w:t>
      </w:r>
      <w:r w:rsidR="3D8E3918">
        <w:rPr/>
        <w:t xml:space="preserve"> </w:t>
      </w:r>
      <w:r w:rsidR="00E6754A">
        <w:rPr/>
        <w:t>I felt I</w:t>
      </w:r>
      <w:r w:rsidR="00E6754A">
        <w:rPr/>
        <w:t xml:space="preserve"> understood Highland culture </w:t>
      </w:r>
      <w:r w:rsidR="00E6754A">
        <w:rPr/>
        <w:t>more</w:t>
      </w:r>
      <w:r w:rsidR="00E6754A">
        <w:rPr/>
        <w:t xml:space="preserve"> </w:t>
      </w:r>
      <w:r w:rsidR="00E6754A">
        <w:rPr/>
        <w:t>being,</w:t>
      </w:r>
      <w:r w:rsidR="00E6754A">
        <w:rPr/>
        <w:t xml:space="preserve"> an Islander. The Highlands felt somewhere I was more familiar with, though obviously I would go wh</w:t>
      </w:r>
      <w:r w:rsidR="28FDFB8E">
        <w:rPr/>
        <w:t>erever</w:t>
      </w:r>
      <w:r w:rsidR="00E6754A">
        <w:rPr/>
        <w:t xml:space="preserve"> God called me to, but just at the time I came out of </w:t>
      </w:r>
      <w:r w:rsidR="1D2FB3B7">
        <w:rPr/>
        <w:t>Free Church College</w:t>
      </w:r>
      <w:r w:rsidR="1AD9E9FD">
        <w:rPr/>
        <w:t xml:space="preserve"> </w:t>
      </w:r>
      <w:r w:rsidR="1AD9E9FD">
        <w:rPr/>
        <w:t>Roskeen</w:t>
      </w:r>
      <w:r w:rsidR="1AD9E9FD">
        <w:rPr/>
        <w:t>, t</w:t>
      </w:r>
      <w:r w:rsidR="00E6754A">
        <w:rPr/>
        <w:t>hey got a new minister. He was involved in a lot of the kind of ministries I wanted to be involved in</w:t>
      </w:r>
      <w:r w:rsidR="18918E5E">
        <w:rPr/>
        <w:t>;</w:t>
      </w:r>
      <w:r w:rsidR="00E6754A">
        <w:rPr/>
        <w:t xml:space="preserve"> addiction support meetings, that kind of stuff. And I thought </w:t>
      </w:r>
      <w:r w:rsidR="00E6754A">
        <w:rPr/>
        <w:t>that'd</w:t>
      </w:r>
      <w:r w:rsidR="00E6754A">
        <w:rPr/>
        <w:t xml:space="preserve"> be </w:t>
      </w:r>
      <w:r w:rsidR="1BD1B9B0">
        <w:rPr/>
        <w:t xml:space="preserve">a </w:t>
      </w:r>
      <w:r w:rsidR="00E6754A">
        <w:rPr/>
        <w:t>great</w:t>
      </w:r>
      <w:r w:rsidR="00E6754A">
        <w:rPr/>
        <w:t xml:space="preserve"> learning experience for me </w:t>
      </w:r>
      <w:r w:rsidR="01B4D490">
        <w:rPr/>
        <w:t>a</w:t>
      </w:r>
      <w:r w:rsidR="00E6754A">
        <w:rPr/>
        <w:t>s</w:t>
      </w:r>
      <w:r w:rsidR="00E6754A">
        <w:rPr/>
        <w:t xml:space="preserve"> </w:t>
      </w:r>
      <w:r w:rsidR="00E6754A">
        <w:rPr/>
        <w:t>a relatively inexpe</w:t>
      </w:r>
      <w:r w:rsidR="2E707C7B">
        <w:rPr/>
        <w:t>rienced</w:t>
      </w:r>
      <w:r w:rsidR="00E6754A">
        <w:rPr/>
        <w:t xml:space="preserve"> young guy to be with an experienced minister, learn how to do ministry. Never thought </w:t>
      </w:r>
      <w:r w:rsidR="0B156CA5">
        <w:rPr/>
        <w:t xml:space="preserve">it </w:t>
      </w:r>
      <w:r w:rsidR="00E6754A">
        <w:rPr/>
        <w:t>would happen</w:t>
      </w:r>
      <w:r w:rsidR="6BB07D30">
        <w:rPr/>
        <w:t>, b</w:t>
      </w:r>
      <w:r w:rsidR="00E6754A">
        <w:rPr/>
        <w:t>ut through a strange series of events</w:t>
      </w:r>
      <w:r w:rsidR="12117084">
        <w:rPr/>
        <w:t xml:space="preserve">, </w:t>
      </w:r>
      <w:r w:rsidR="3EFE4B8C">
        <w:rPr/>
        <w:t>i</w:t>
      </w:r>
      <w:r w:rsidR="00E6754A">
        <w:rPr/>
        <w:t xml:space="preserve">t did, and I became </w:t>
      </w:r>
      <w:r w:rsidR="32F08B76">
        <w:rPr/>
        <w:t>A</w:t>
      </w:r>
      <w:r w:rsidR="00E6754A">
        <w:rPr/>
        <w:t xml:space="preserve">ssistant </w:t>
      </w:r>
      <w:r w:rsidR="62B387BE">
        <w:rPr/>
        <w:t>M</w:t>
      </w:r>
      <w:r w:rsidR="00E6754A">
        <w:rPr/>
        <w:t xml:space="preserve">inister in </w:t>
      </w:r>
      <w:r w:rsidR="00E6754A">
        <w:rPr/>
        <w:t>Ross</w:t>
      </w:r>
      <w:r w:rsidR="0C28984D">
        <w:rPr/>
        <w:t>keen</w:t>
      </w:r>
      <w:r w:rsidR="00E6754A">
        <w:rPr/>
        <w:t xml:space="preserve"> and then served </w:t>
      </w:r>
      <w:r w:rsidR="00E6754A">
        <w:rPr/>
        <w:t>there in that capacity for seven years and became the Minister</w:t>
      </w:r>
      <w:r w:rsidR="43B12298">
        <w:rPr/>
        <w:t xml:space="preserve"> i</w:t>
      </w:r>
      <w:r w:rsidR="00E6754A">
        <w:rPr/>
        <w:t>n 2016, so I have been in the same area for 16 years.</w:t>
      </w:r>
    </w:p>
    <w:p w:rsidR="00CB6314" w:rsidRDefault="00E6754A" w14:paraId="265250A5" w14:textId="77777777">
      <w:r>
        <w:rPr>
          <w:b/>
        </w:rPr>
        <w:t>Annemarie Douglas</w:t>
      </w:r>
      <w:r>
        <w:rPr>
          <w:b/>
        </w:rPr>
        <w:br/>
      </w:r>
      <w:r>
        <w:t>3:09</w:t>
      </w:r>
      <w:r>
        <w:br/>
      </w:r>
      <w:r>
        <w:t xml:space="preserve">Wow. </w:t>
      </w:r>
      <w:proofErr w:type="gramStart"/>
      <w:r>
        <w:t>So</w:t>
      </w:r>
      <w:proofErr w:type="gramEnd"/>
      <w:r>
        <w:t xml:space="preserve"> tell me a bit about the community then how would you </w:t>
      </w:r>
      <w:proofErr w:type="spellStart"/>
      <w:r>
        <w:t>characterise</w:t>
      </w:r>
      <w:proofErr w:type="spellEnd"/>
      <w:r>
        <w:t xml:space="preserve"> it in terms of its size, culture</w:t>
      </w:r>
      <w:proofErr w:type="gramStart"/>
      <w:r>
        <w:t>, demographics</w:t>
      </w:r>
      <w:proofErr w:type="gramEnd"/>
      <w:r>
        <w:t>.</w:t>
      </w:r>
    </w:p>
    <w:p w:rsidR="00CB6314" w:rsidRDefault="00E6754A" w14:paraId="3EEC8762" w14:textId="7D7F0CB1">
      <w:r w:rsidRPr="256635D6" w:rsidR="00E6754A">
        <w:rPr>
          <w:b w:val="1"/>
          <w:bCs w:val="1"/>
        </w:rPr>
        <w:t>Calum MacMillan</w:t>
      </w:r>
      <w:r>
        <w:br/>
      </w:r>
      <w:r w:rsidR="00E6754A">
        <w:rPr/>
        <w:t>3:19</w:t>
      </w:r>
      <w:r>
        <w:br/>
      </w:r>
      <w:r w:rsidR="00E6754A">
        <w:rPr/>
        <w:t>OK, so our ch</w:t>
      </w:r>
      <w:r w:rsidR="03EC73E5">
        <w:rPr/>
        <w:t>urch</w:t>
      </w:r>
      <w:r w:rsidR="00E6754A">
        <w:rPr/>
        <w:t xml:space="preserve"> covers 2 main towns, </w:t>
      </w:r>
      <w:r w:rsidR="29869077">
        <w:rPr/>
        <w:t>Alness</w:t>
      </w:r>
      <w:r w:rsidR="00E6754A">
        <w:rPr/>
        <w:t xml:space="preserve"> and Invergordon, so </w:t>
      </w:r>
      <w:r w:rsidR="00E6754A">
        <w:rPr/>
        <w:t>we're</w:t>
      </w:r>
      <w:r w:rsidR="00E6754A">
        <w:rPr/>
        <w:t xml:space="preserve"> about.</w:t>
      </w:r>
      <w:r>
        <w:br/>
      </w:r>
      <w:r w:rsidR="00E6754A">
        <w:rPr/>
        <w:t xml:space="preserve">You </w:t>
      </w:r>
      <w:r w:rsidR="00E6754A">
        <w:rPr/>
        <w:t>probably know</w:t>
      </w:r>
      <w:r w:rsidR="00E6754A">
        <w:rPr/>
        <w:t xml:space="preserve"> this, but I </w:t>
      </w:r>
      <w:r w:rsidR="00E6754A">
        <w:rPr/>
        <w:t>don't</w:t>
      </w:r>
      <w:r w:rsidR="00E6754A">
        <w:rPr/>
        <w:t xml:space="preserve"> want to assume any </w:t>
      </w:r>
      <w:r w:rsidR="00E6754A">
        <w:rPr/>
        <w:t>knowledge</w:t>
      </w:r>
      <w:r w:rsidR="00E6754A">
        <w:rPr/>
        <w:t xml:space="preserve"> whereabouts.</w:t>
      </w:r>
    </w:p>
    <w:p w:rsidR="00CB6314" w:rsidRDefault="00E6754A" w14:paraId="13129258" w14:textId="77777777">
      <w:r>
        <w:rPr>
          <w:b/>
        </w:rPr>
        <w:t>Annemarie Douglas</w:t>
      </w:r>
      <w:r>
        <w:rPr>
          <w:b/>
        </w:rPr>
        <w:br/>
      </w:r>
      <w:r>
        <w:t>3:28</w:t>
      </w:r>
      <w:r>
        <w:br/>
      </w:r>
      <w:r>
        <w:t>Don't assume any knowledge whatsoever.</w:t>
      </w:r>
    </w:p>
    <w:p w:rsidR="00CB6314" w:rsidP="256635D6" w:rsidRDefault="00E6754A" w14:paraId="52D74ABB" w14:textId="79A2946C">
      <w:pPr>
        <w:pStyle w:val="Normal"/>
        <w:suppressLineNumbers w:val="0"/>
        <w:bidi w:val="0"/>
        <w:spacing w:before="0" w:beforeAutospacing="off" w:after="200" w:afterAutospacing="off" w:line="276" w:lineRule="auto"/>
        <w:ind w:left="0" w:right="0"/>
        <w:jc w:val="left"/>
      </w:pPr>
      <w:r w:rsidRPr="256635D6" w:rsidR="00E6754A">
        <w:rPr>
          <w:b w:val="1"/>
          <w:bCs w:val="1"/>
        </w:rPr>
        <w:t>Calum MacMillan</w:t>
      </w:r>
      <w:r>
        <w:br/>
      </w:r>
      <w:r w:rsidR="00E6754A">
        <w:rPr/>
        <w:t>3:30</w:t>
      </w:r>
      <w:r>
        <w:br/>
      </w:r>
      <w:r w:rsidR="00E6754A">
        <w:rPr/>
        <w:t xml:space="preserve">Yeah, about 25 miles north of Inverness on the East Coast. </w:t>
      </w:r>
      <w:r w:rsidR="00E6754A">
        <w:rPr/>
        <w:t>So</w:t>
      </w:r>
      <w:r w:rsidR="00E6754A">
        <w:rPr/>
        <w:t xml:space="preserve"> if you were heading from Inverness up towards </w:t>
      </w:r>
      <w:r w:rsidR="00E6754A">
        <w:rPr/>
        <w:t>Thurso</w:t>
      </w:r>
      <w:r w:rsidR="00E6754A">
        <w:rPr/>
        <w:t xml:space="preserve"> and Caithness, you would go past our church on the road. </w:t>
      </w:r>
      <w:r w:rsidR="00E6754A">
        <w:rPr/>
        <w:t>So</w:t>
      </w:r>
      <w:r w:rsidR="00E6754A">
        <w:rPr/>
        <w:t xml:space="preserve"> </w:t>
      </w:r>
      <w:r w:rsidR="00E6754A">
        <w:rPr/>
        <w:t>we're</w:t>
      </w:r>
      <w:r w:rsidR="00E6754A">
        <w:rPr/>
        <w:t xml:space="preserve"> on the main </w:t>
      </w:r>
      <w:r w:rsidR="00E6754A">
        <w:rPr/>
        <w:t>A9 trunk</w:t>
      </w:r>
      <w:r w:rsidR="00E6754A">
        <w:rPr/>
        <w:t xml:space="preserve"> Rd, 25 miles north of Inverness. As I say, </w:t>
      </w:r>
      <w:r w:rsidR="00E6754A">
        <w:rPr/>
        <w:t>there's</w:t>
      </w:r>
      <w:r w:rsidR="00E6754A">
        <w:rPr/>
        <w:t xml:space="preserve"> two towns, </w:t>
      </w:r>
      <w:r w:rsidR="00E6754A">
        <w:rPr/>
        <w:t>main</w:t>
      </w:r>
      <w:r w:rsidR="00E6754A">
        <w:rPr/>
        <w:t xml:space="preserve"> towns, </w:t>
      </w:r>
      <w:r w:rsidR="06B61188">
        <w:rPr/>
        <w:t xml:space="preserve">Alness </w:t>
      </w:r>
      <w:r w:rsidR="00E6754A">
        <w:rPr/>
        <w:t>and Inver</w:t>
      </w:r>
      <w:r w:rsidR="69283AB7">
        <w:rPr/>
        <w:t>g</w:t>
      </w:r>
      <w:r w:rsidR="00E6754A">
        <w:rPr/>
        <w:t>ordon.</w:t>
      </w:r>
      <w:proofErr w:type="gramStart"/>
      <w:proofErr w:type="gramEnd"/>
      <w:proofErr w:type="gramStart"/>
      <w:proofErr w:type="gramEnd"/>
      <w:proofErr w:type="gramStart"/>
      <w:proofErr w:type="gramEnd"/>
      <w:proofErr w:type="gramStart"/>
      <w:proofErr w:type="gramEnd"/>
      <w:proofErr w:type="spellStart"/>
      <w:proofErr w:type="spellEnd"/>
      <w:proofErr w:type="gramStart"/>
      <w:proofErr w:type="gramEnd"/>
    </w:p>
    <w:p w:rsidR="00CB6314" w:rsidP="256635D6" w:rsidRDefault="00E6754A" w14:paraId="024CA422" w14:textId="514911E5">
      <w:pPr>
        <w:pStyle w:val="Normal"/>
        <w:suppressLineNumbers w:val="0"/>
        <w:bidi w:val="0"/>
        <w:spacing w:before="0" w:beforeAutospacing="off" w:after="200" w:afterAutospacing="off" w:line="276" w:lineRule="auto"/>
        <w:ind w:left="0" w:right="0"/>
        <w:jc w:val="left"/>
      </w:pPr>
      <w:r>
        <w:br/>
      </w:r>
      <w:r w:rsidR="00E6754A">
        <w:rPr/>
        <w:t>Al</w:t>
      </w:r>
      <w:r w:rsidR="69642ADB">
        <w:rPr/>
        <w:t>ness</w:t>
      </w:r>
      <w:r w:rsidR="00E6754A">
        <w:rPr/>
        <w:t xml:space="preserve"> will have a population somewhere in the region. I think </w:t>
      </w:r>
      <w:r w:rsidR="00E6754A">
        <w:rPr/>
        <w:t>I'm</w:t>
      </w:r>
      <w:r w:rsidR="00E6754A">
        <w:rPr/>
        <w:t xml:space="preserve"> </w:t>
      </w:r>
      <w:r w:rsidR="7D088889">
        <w:rPr/>
        <w:t>right in saying</w:t>
      </w:r>
      <w:r w:rsidR="00E6754A">
        <w:rPr/>
        <w:t xml:space="preserve"> </w:t>
      </w:r>
      <w:r w:rsidR="00E6754A">
        <w:rPr/>
        <w:t xml:space="preserve">about 6000 people in regard and probably </w:t>
      </w:r>
      <w:r w:rsidR="00E6754A">
        <w:rPr/>
        <w:t>sits</w:t>
      </w:r>
      <w:r w:rsidR="00E6754A">
        <w:rPr/>
        <w:t xml:space="preserve"> up</w:t>
      </w:r>
      <w:r w:rsidR="00E6754A">
        <w:rPr/>
        <w:t xml:space="preserve"> just under that. </w:t>
      </w:r>
      <w:r w:rsidR="21AF8890">
        <w:rPr/>
        <w:t xml:space="preserve">Invergordon, </w:t>
      </w:r>
      <w:r w:rsidR="00E6754A">
        <w:rPr/>
        <w:t>Maybe</w:t>
      </w:r>
      <w:r w:rsidR="00E6754A">
        <w:rPr/>
        <w:t xml:space="preserve"> 5000 people.</w:t>
      </w:r>
      <w:r>
        <w:br/>
      </w:r>
      <w:r w:rsidR="00E6754A">
        <w:rPr/>
        <w:t xml:space="preserve">So although we are rural, I would say I never feel like </w:t>
      </w:r>
      <w:r w:rsidR="00E6754A">
        <w:rPr/>
        <w:t>we're</w:t>
      </w:r>
      <w:r w:rsidR="00E6754A">
        <w:rPr/>
        <w:t xml:space="preserve"> particularly rural because I have friends who are who, </w:t>
      </w:r>
      <w:r w:rsidR="00E6754A">
        <w:rPr/>
        <w:t>minister</w:t>
      </w:r>
      <w:r w:rsidR="00E6754A">
        <w:rPr/>
        <w:t xml:space="preserve"> and they do feel </w:t>
      </w:r>
      <w:r w:rsidR="00E6754A">
        <w:rPr/>
        <w:t>very far</w:t>
      </w:r>
      <w:r w:rsidR="00E6754A">
        <w:rPr/>
        <w:t xml:space="preserve"> away. </w:t>
      </w:r>
      <w:r w:rsidR="00E6754A">
        <w:rPr/>
        <w:t>So</w:t>
      </w:r>
      <w:r w:rsidR="00E6754A">
        <w:rPr/>
        <w:t xml:space="preserve"> </w:t>
      </w:r>
      <w:r w:rsidR="00E6754A">
        <w:rPr/>
        <w:t>we're</w:t>
      </w:r>
      <w:r w:rsidR="00E6754A">
        <w:rPr/>
        <w:t xml:space="preserve"> quite close to Inverness</w:t>
      </w:r>
      <w:r w:rsidR="7BB63712">
        <w:rPr/>
        <w:t>,</w:t>
      </w:r>
      <w:r w:rsidR="00E6754A">
        <w:rPr/>
        <w:t xml:space="preserve"> you know </w:t>
      </w:r>
      <w:r w:rsidR="00E6754A">
        <w:rPr/>
        <w:t>relatively well</w:t>
      </w:r>
      <w:r w:rsidR="00E6754A">
        <w:rPr/>
        <w:t xml:space="preserve"> </w:t>
      </w:r>
      <w:r w:rsidR="00E6754A">
        <w:rPr/>
        <w:t>served for</w:t>
      </w:r>
      <w:r w:rsidR="00E6754A">
        <w:rPr/>
        <w:t xml:space="preserve"> immunities. I mean </w:t>
      </w:r>
      <w:r w:rsidR="00E6754A">
        <w:rPr/>
        <w:t>relatively speaking</w:t>
      </w:r>
      <w:r w:rsidR="00E6754A">
        <w:rPr/>
        <w:t>.</w:t>
      </w:r>
      <w:r>
        <w:br/>
      </w:r>
      <w:r w:rsidR="00E6754A">
        <w:rPr/>
        <w:t>Both</w:t>
      </w:r>
      <w:r w:rsidR="17CD1D84">
        <w:rPr/>
        <w:t xml:space="preserve"> t</w:t>
      </w:r>
      <w:r w:rsidR="00E6754A">
        <w:rPr/>
        <w:t xml:space="preserve">he areas I love because </w:t>
      </w:r>
      <w:r w:rsidR="00E6754A">
        <w:rPr/>
        <w:t>they're</w:t>
      </w:r>
      <w:r w:rsidR="00E6754A">
        <w:rPr/>
        <w:t xml:space="preserve"> just </w:t>
      </w:r>
      <w:r w:rsidR="00E6754A">
        <w:rPr/>
        <w:t xml:space="preserve">down to </w:t>
      </w:r>
      <w:r w:rsidR="72F5671C">
        <w:rPr/>
        <w:t>e</w:t>
      </w:r>
      <w:r w:rsidR="00E6754A">
        <w:rPr/>
        <w:t>arth</w:t>
      </w:r>
      <w:r w:rsidR="00E6754A">
        <w:rPr/>
        <w:t xml:space="preserve"> places. There are people who call a spade a spade </w:t>
      </w:r>
      <w:r w:rsidR="00E6754A">
        <w:rPr/>
        <w:t>and that's</w:t>
      </w:r>
      <w:r w:rsidR="00E6754A">
        <w:rPr/>
        <w:t xml:space="preserve"> </w:t>
      </w:r>
      <w:r w:rsidR="00E6754A">
        <w:rPr/>
        <w:t>that's</w:t>
      </w:r>
      <w:r w:rsidR="00E6754A">
        <w:rPr/>
        <w:t xml:space="preserve"> what I like.</w:t>
      </w:r>
      <w:r w:rsidR="32CE0F09">
        <w:rPr/>
        <w:t xml:space="preserve"> </w:t>
      </w:r>
      <w:r w:rsidR="00E6754A">
        <w:rPr/>
        <w:t xml:space="preserve">Traditionally very </w:t>
      </w:r>
      <w:r w:rsidR="00E6754A">
        <w:rPr/>
        <w:t>much</w:t>
      </w:r>
      <w:r w:rsidR="3C1D6A7D">
        <w:rPr/>
        <w:t xml:space="preserve">, </w:t>
      </w:r>
      <w:r w:rsidR="00E6754A">
        <w:rPr/>
        <w:t xml:space="preserve"> kind</w:t>
      </w:r>
      <w:r w:rsidR="00E6754A">
        <w:rPr/>
        <w:t xml:space="preserve"> of employment based </w:t>
      </w:r>
      <w:r w:rsidR="00E6754A">
        <w:rPr/>
        <w:t>on or</w:t>
      </w:r>
      <w:r w:rsidR="00E6754A">
        <w:rPr/>
        <w:t xml:space="preserve"> t</w:t>
      </w:r>
      <w:r w:rsidR="6F504881">
        <w:rPr/>
        <w:t>wo main</w:t>
      </w:r>
      <w:r w:rsidR="00E6754A">
        <w:rPr/>
        <w:t xml:space="preserve"> areas, </w:t>
      </w:r>
      <w:r w:rsidR="00E6754A">
        <w:rPr/>
        <w:t>whiskey and fabrication</w:t>
      </w:r>
      <w:r w:rsidR="00E6754A">
        <w:rPr/>
        <w:t xml:space="preserve"> and welding, that kind of oil industry.</w:t>
      </w:r>
    </w:p>
    <w:p w:rsidR="00CB6314" w:rsidRDefault="00E6754A" w14:paraId="0396D9E2" w14:textId="748E4789">
      <w:r>
        <w:br/>
      </w:r>
      <w:r w:rsidR="00E6754A">
        <w:rPr/>
        <w:t>So historically been areas</w:t>
      </w:r>
      <w:r w:rsidR="2DCC3855">
        <w:rPr/>
        <w:t xml:space="preserve"> t</w:t>
      </w:r>
      <w:r w:rsidR="00E6754A">
        <w:rPr/>
        <w:t xml:space="preserve">hat have been through </w:t>
      </w:r>
      <w:r w:rsidR="00E6754A">
        <w:rPr/>
        <w:t>hard times</w:t>
      </w:r>
      <w:r w:rsidR="00E6754A">
        <w:rPr/>
        <w:t xml:space="preserve">. There's, I </w:t>
      </w:r>
      <w:r w:rsidR="00E6754A">
        <w:rPr/>
        <w:t>think</w:t>
      </w:r>
      <w:r w:rsidR="00E6754A">
        <w:rPr/>
        <w:t xml:space="preserve"> areas within both communities that are </w:t>
      </w:r>
      <w:r w:rsidR="00E6754A">
        <w:rPr/>
        <w:t>very high</w:t>
      </w:r>
      <w:r w:rsidR="00E6754A">
        <w:rPr/>
        <w:t xml:space="preserve"> up on the deprivation index</w:t>
      </w:r>
      <w:r w:rsidR="61714FD5">
        <w:rPr/>
        <w:t>, t</w:t>
      </w:r>
      <w:r w:rsidR="00E6754A">
        <w:rPr/>
        <w:t>he government's deprivation index.</w:t>
      </w:r>
      <w:r w:rsidR="69989C3B">
        <w:rPr/>
        <w:t xml:space="preserve"> </w:t>
      </w:r>
      <w:r w:rsidR="00E6754A">
        <w:rPr/>
        <w:t>Kind of historically</w:t>
      </w:r>
      <w:r w:rsidR="1293E3AE">
        <w:rPr/>
        <w:t xml:space="preserve"> i</w:t>
      </w:r>
      <w:r w:rsidR="00E6754A">
        <w:rPr/>
        <w:t xml:space="preserve">t was the oil boom and the kind of seventies 80s huge influx. The population </w:t>
      </w:r>
      <w:r w:rsidR="51CD3ED6">
        <w:rPr/>
        <w:t>g</w:t>
      </w:r>
      <w:r w:rsidR="00E6754A">
        <w:rPr/>
        <w:t xml:space="preserve">rew </w:t>
      </w:r>
      <w:r w:rsidR="00E6754A">
        <w:rPr/>
        <w:t>kind of exponentially</w:t>
      </w:r>
      <w:r w:rsidR="670A9CB7">
        <w:rPr/>
        <w:t>,</w:t>
      </w:r>
      <w:r w:rsidR="00E6754A">
        <w:rPr/>
        <w:t xml:space="preserve"> people coming up from the central bel</w:t>
      </w:r>
      <w:r w:rsidR="79F0EFE1">
        <w:rPr/>
        <w:t>t,</w:t>
      </w:r>
      <w:r w:rsidR="00E6754A">
        <w:rPr/>
        <w:t xml:space="preserve"> </w:t>
      </w:r>
      <w:r w:rsidR="00E6754A">
        <w:rPr/>
        <w:t>moving</w:t>
      </w:r>
      <w:r w:rsidR="00E6754A">
        <w:rPr/>
        <w:t xml:space="preserve"> into the area. The influx of </w:t>
      </w:r>
      <w:r w:rsidR="00E6754A">
        <w:rPr/>
        <w:t>people out stripped housing that outstripped facilities that outstripped everything.</w:t>
      </w:r>
      <w:r>
        <w:br/>
      </w:r>
      <w:r w:rsidR="00E6754A">
        <w:rPr/>
        <w:t>Wasn't around the</w:t>
      </w:r>
      <w:r w:rsidR="190AA1D2">
        <w:rPr/>
        <w:t>n,</w:t>
      </w:r>
      <w:r w:rsidR="00E6754A">
        <w:rPr/>
        <w:t xml:space="preserve"> people say, well</w:t>
      </w:r>
      <w:r w:rsidR="00E6754A">
        <w:rPr/>
        <w:t>, it</w:t>
      </w:r>
      <w:r w:rsidR="00E6754A">
        <w:rPr/>
        <w:t xml:space="preserve"> could be a bit like the Wild West back in the day, but then very, very quickly</w:t>
      </w:r>
      <w:r w:rsidR="778D96CD">
        <w:rPr/>
        <w:t xml:space="preserve"> t</w:t>
      </w:r>
      <w:r w:rsidR="00E6754A">
        <w:rPr/>
        <w:t xml:space="preserve">here was </w:t>
      </w:r>
      <w:r w:rsidR="00E6754A">
        <w:rPr/>
        <w:t>a number of</w:t>
      </w:r>
      <w:r w:rsidR="00E6754A">
        <w:rPr/>
        <w:t xml:space="preserve"> major employers all shut down. There was a  </w:t>
      </w:r>
      <w:r w:rsidR="00E6754A">
        <w:rPr/>
        <w:t>aluminium</w:t>
      </w:r>
      <w:r w:rsidR="00E6754A">
        <w:rPr/>
        <w:t xml:space="preserve"> smelter that closed </w:t>
      </w:r>
      <w:r w:rsidR="00E6754A">
        <w:rPr/>
        <w:t>almost overnight</w:t>
      </w:r>
      <w:r w:rsidR="00E6754A">
        <w:rPr/>
        <w:t>. People driving to work discovered they had no jobs.</w:t>
      </w:r>
      <w:r w:rsidR="54E5FF1E">
        <w:rPr/>
        <w:t xml:space="preserve"> </w:t>
      </w:r>
      <w:r w:rsidR="00E6754A">
        <w:rPr/>
        <w:t xml:space="preserve">The oil industry </w:t>
      </w:r>
      <w:r w:rsidR="00E6754A">
        <w:rPr/>
        <w:t>kind of collapsed</w:t>
      </w:r>
      <w:r w:rsidR="7AB5D073">
        <w:rPr/>
        <w:t>. So</w:t>
      </w:r>
      <w:r w:rsidR="00E6754A">
        <w:rPr/>
        <w:t xml:space="preserve"> very huge</w:t>
      </w:r>
      <w:r w:rsidR="00E6754A">
        <w:rPr/>
        <w:t xml:space="preserve"> growth, lot of money and then very, very quickly the bottom fell out of that.</w:t>
      </w:r>
      <w:r w:rsidR="11E37209">
        <w:rPr/>
        <w:t xml:space="preserve"> </w:t>
      </w:r>
      <w:r w:rsidR="00E6754A">
        <w:rPr/>
        <w:t>So</w:t>
      </w:r>
      <w:r w:rsidR="00E6754A">
        <w:rPr/>
        <w:t xml:space="preserve"> there has been this history of struggles of social issues, of addictions.</w:t>
      </w:r>
      <w:r w:rsidR="222A18BD">
        <w:rPr/>
        <w:t xml:space="preserve"> </w:t>
      </w:r>
    </w:p>
    <w:p w:rsidR="00CB6314" w:rsidRDefault="00E6754A" w14:paraId="55310C3D" w14:textId="608267D3">
      <w:r w:rsidR="00E6754A">
        <w:rPr/>
        <w:t xml:space="preserve">And I would say in both </w:t>
      </w:r>
      <w:r w:rsidR="00E6754A">
        <w:rPr/>
        <w:t>places there</w:t>
      </w:r>
      <w:r w:rsidR="00E6754A">
        <w:rPr/>
        <w:t xml:space="preserve"> </w:t>
      </w:r>
      <w:r w:rsidR="00E6754A">
        <w:rPr/>
        <w:t>there's</w:t>
      </w:r>
      <w:r w:rsidR="00E6754A">
        <w:rPr/>
        <w:t xml:space="preserve"> lots of </w:t>
      </w:r>
      <w:r w:rsidR="00E6754A">
        <w:rPr/>
        <w:t>kind</w:t>
      </w:r>
      <w:r w:rsidR="00E6754A">
        <w:rPr/>
        <w:t xml:space="preserve"> of a good sense of community in both places.</w:t>
      </w:r>
      <w:r w:rsidR="39600F7C">
        <w:rPr/>
        <w:t xml:space="preserve"> </w:t>
      </w:r>
      <w:r w:rsidR="00E6754A">
        <w:rPr/>
        <w:t>A</w:t>
      </w:r>
      <w:r w:rsidR="418B9222">
        <w:rPr/>
        <w:t>lness</w:t>
      </w:r>
      <w:r w:rsidR="00E6754A">
        <w:rPr/>
        <w:t xml:space="preserve"> </w:t>
      </w:r>
      <w:r w:rsidR="00E6754A">
        <w:rPr/>
        <w:t>in particular does</w:t>
      </w:r>
      <w:r w:rsidR="00E6754A">
        <w:rPr/>
        <w:t xml:space="preserve"> a lot.</w:t>
      </w:r>
      <w:r w:rsidR="7C60F61D">
        <w:rPr/>
        <w:t xml:space="preserve"> </w:t>
      </w:r>
      <w:r w:rsidR="00E6754A">
        <w:rPr/>
        <w:t xml:space="preserve">It's </w:t>
      </w:r>
      <w:r w:rsidR="603C333C">
        <w:rPr/>
        <w:t>won</w:t>
      </w:r>
      <w:r w:rsidR="00E6754A">
        <w:rPr/>
        <w:t>various</w:t>
      </w:r>
      <w:r w:rsidR="00E6754A">
        <w:rPr/>
        <w:t xml:space="preserve"> awards, you know</w:t>
      </w:r>
      <w:r w:rsidR="31E87072">
        <w:rPr/>
        <w:t>, made</w:t>
      </w:r>
      <w:r w:rsidR="00E6754A">
        <w:rPr/>
        <w:t xml:space="preserve"> a big effort to kind of regenerate and make the town look</w:t>
      </w:r>
      <w:r w:rsidR="00E6754A">
        <w:rPr/>
        <w:t xml:space="preserve"> </w:t>
      </w:r>
      <w:r w:rsidR="00E6754A">
        <w:rPr/>
        <w:t xml:space="preserve">good and have a as many a cooperation amongst the kind of the retail folks there that there's a good variety of shops and they're supporting each other and what they can offer to the local community. </w:t>
      </w:r>
      <w:r w:rsidR="00E6754A">
        <w:rPr/>
        <w:t>So</w:t>
      </w:r>
      <w:r w:rsidR="00E6754A">
        <w:rPr/>
        <w:t xml:space="preserve"> both places are warm and friendly and </w:t>
      </w:r>
      <w:r w:rsidR="00E6754A">
        <w:rPr/>
        <w:t>yeah</w:t>
      </w:r>
      <w:r w:rsidR="00E6754A">
        <w:rPr/>
        <w:t>, good sense of community in both.</w:t>
      </w:r>
      <w:r>
        <w:br/>
      </w:r>
      <w:r w:rsidR="00E6754A">
        <w:rPr/>
        <w:t xml:space="preserve">Yeah, </w:t>
      </w:r>
      <w:r w:rsidR="00E6754A">
        <w:rPr/>
        <w:t>lost</w:t>
      </w:r>
      <w:r w:rsidR="00E6754A">
        <w:rPr/>
        <w:t xml:space="preserve"> my train of thought now, but how does that answer your question?</w:t>
      </w:r>
    </w:p>
    <w:p w:rsidR="00CB6314" w:rsidRDefault="00E6754A" w14:paraId="55AF69F5" w14:textId="77777777">
      <w:r>
        <w:rPr>
          <w:b/>
        </w:rPr>
        <w:t>Annemarie Douglas</w:t>
      </w:r>
      <w:r>
        <w:rPr>
          <w:b/>
        </w:rPr>
        <w:br/>
      </w:r>
      <w:r>
        <w:t>6:38</w:t>
      </w:r>
      <w:r>
        <w:br/>
      </w:r>
      <w:r>
        <w:t>No, no. Yes, I love it when people lose their train of thought.</w:t>
      </w:r>
      <w:r>
        <w:br/>
      </w:r>
      <w:r>
        <w:t xml:space="preserve">So yeah. </w:t>
      </w:r>
      <w:proofErr w:type="gramStart"/>
      <w:r>
        <w:t>So</w:t>
      </w:r>
      <w:proofErr w:type="gramEnd"/>
      <w:r>
        <w:t xml:space="preserve"> tell me about the demographics of your </w:t>
      </w:r>
      <w:proofErr w:type="gramStart"/>
      <w:r>
        <w:t>congregation</w:t>
      </w:r>
      <w:proofErr w:type="gramEnd"/>
      <w:r>
        <w:t xml:space="preserve"> then what's the size? What's the age profile, etcetera?</w:t>
      </w:r>
    </w:p>
    <w:p w:rsidR="00CB6314" w:rsidP="32909CFF" w:rsidRDefault="00E6754A" w14:paraId="5FE2D205" w14:textId="615BB6AE">
      <w:pPr>
        <w:pStyle w:val="Normal"/>
        <w:suppressLineNumbers w:val="0"/>
        <w:bidi w:val="0"/>
        <w:spacing w:before="0" w:beforeAutospacing="off" w:after="200" w:afterAutospacing="off" w:line="276" w:lineRule="auto"/>
        <w:ind w:left="0" w:right="0"/>
        <w:jc w:val="left"/>
      </w:pPr>
      <w:r w:rsidRPr="32909CFF" w:rsidR="00E6754A">
        <w:rPr>
          <w:b w:val="1"/>
          <w:bCs w:val="1"/>
        </w:rPr>
        <w:t>Calum MacMillan</w:t>
      </w:r>
      <w:r>
        <w:br/>
      </w:r>
      <w:r w:rsidR="00E6754A">
        <w:rPr/>
        <w:t>6:50</w:t>
      </w:r>
      <w:r>
        <w:br/>
      </w:r>
      <w:r w:rsidR="00E6754A">
        <w:rPr/>
        <w:t xml:space="preserve">OK. We would have. Oh, it </w:t>
      </w:r>
      <w:r w:rsidR="00E6754A">
        <w:rPr/>
        <w:t>didn't</w:t>
      </w:r>
      <w:r w:rsidR="00E6754A">
        <w:rPr/>
        <w:t xml:space="preserve"> do my research here, so I would.</w:t>
      </w:r>
      <w:r>
        <w:br/>
      </w:r>
      <w:r w:rsidR="045562F3">
        <w:rPr/>
        <w:t>J</w:t>
      </w:r>
      <w:r w:rsidR="00E6754A">
        <w:rPr/>
        <w:t>ust over 100 members.</w:t>
      </w:r>
      <w:r w:rsidR="634A4C31">
        <w:rPr/>
        <w:t xml:space="preserve"> </w:t>
      </w:r>
      <w:r w:rsidR="42A4B1C8">
        <w:rPr/>
        <w:t xml:space="preserve">And this is going to be a </w:t>
      </w:r>
      <w:r w:rsidR="42A4B1C8">
        <w:rPr/>
        <w:t>guesstimate</w:t>
      </w:r>
      <w:r w:rsidR="07A67FDF">
        <w:rPr/>
        <w:t>,</w:t>
      </w:r>
      <w:r w:rsidR="00E6754A">
        <w:rPr/>
        <w:t xml:space="preserve"> I</w:t>
      </w:r>
      <w:r w:rsidR="00E6754A">
        <w:rPr/>
        <w:t xml:space="preserve"> </w:t>
      </w:r>
      <w:r w:rsidR="00E6754A">
        <w:rPr/>
        <w:t>I</w:t>
      </w:r>
      <w:r w:rsidR="00E6754A">
        <w:rPr/>
        <w:t xml:space="preserve"> make it a point of not counting how many come out on Sunday.</w:t>
      </w:r>
      <w:r w:rsidR="33D00CBD">
        <w:rPr/>
        <w:t xml:space="preserve"> </w:t>
      </w:r>
      <w:r w:rsidR="00E6754A">
        <w:rPr/>
        <w:t xml:space="preserve">Because I decided some time ago </w:t>
      </w:r>
      <w:r w:rsidR="00E6754A">
        <w:rPr/>
        <w:t>it's</w:t>
      </w:r>
      <w:r w:rsidR="00E6754A">
        <w:rPr/>
        <w:t xml:space="preserve"> not good for your soul. But </w:t>
      </w:r>
      <w:r w:rsidR="03081430">
        <w:rPr/>
        <w:t xml:space="preserve">if </w:t>
      </w:r>
      <w:r w:rsidR="00E6754A">
        <w:rPr/>
        <w:t>there's</w:t>
      </w:r>
      <w:r w:rsidR="00E6754A">
        <w:rPr/>
        <w:t xml:space="preserve"> </w:t>
      </w:r>
      <w:r w:rsidR="00E6754A">
        <w:rPr/>
        <w:t>not many</w:t>
      </w:r>
      <w:r w:rsidR="70D00F58">
        <w:rPr/>
        <w:t xml:space="preserve"> y</w:t>
      </w:r>
      <w:r w:rsidR="00E6754A">
        <w:rPr/>
        <w:t xml:space="preserve">ou feel really depressed. And if </w:t>
      </w:r>
      <w:r w:rsidR="00E6754A">
        <w:rPr/>
        <w:t>there's</w:t>
      </w:r>
      <w:r w:rsidR="00E6754A">
        <w:rPr/>
        <w:t xml:space="preserve"> loads out</w:t>
      </w:r>
      <w:r w:rsidR="00E6754A">
        <w:rPr/>
        <w:t>, you're</w:t>
      </w:r>
      <w:r w:rsidR="00E6754A">
        <w:rPr/>
        <w:t xml:space="preserve"> </w:t>
      </w:r>
      <w:r w:rsidR="00E6754A">
        <w:rPr/>
        <w:t>you're</w:t>
      </w:r>
      <w:r w:rsidR="00E6754A">
        <w:rPr/>
        <w:t xml:space="preserve"> you can get too big for your boots. </w:t>
      </w:r>
      <w:r w:rsidR="00E6754A">
        <w:rPr/>
        <w:t>So</w:t>
      </w:r>
      <w:r w:rsidR="00E6754A">
        <w:rPr/>
        <w:t xml:space="preserve"> I made a point of not counting.</w:t>
      </w:r>
      <w:r w:rsidR="687B4143">
        <w:rPr/>
        <w:t xml:space="preserve"> B</w:t>
      </w:r>
      <w:r w:rsidR="00E6754A">
        <w:rPr/>
        <w:t xml:space="preserve">ut if I had to guess, I would say </w:t>
      </w:r>
      <w:r w:rsidR="00E6754A">
        <w:rPr/>
        <w:t>there's</w:t>
      </w:r>
      <w:r w:rsidR="00E6754A">
        <w:rPr/>
        <w:t xml:space="preserve"> </w:t>
      </w:r>
      <w:r w:rsidR="00E6754A">
        <w:rPr/>
        <w:t>probably on</w:t>
      </w:r>
      <w:r w:rsidR="00E6754A">
        <w:rPr/>
        <w:t xml:space="preserve"> average </w:t>
      </w:r>
      <w:r w:rsidR="00E6754A">
        <w:rPr/>
        <w:t>maybe 80</w:t>
      </w:r>
      <w:r w:rsidR="00E6754A">
        <w:rPr/>
        <w:t xml:space="preserve"> to 90 out on a Sunday morning.</w:t>
      </w:r>
      <w:r w:rsidR="355C0634">
        <w:rPr/>
        <w:t xml:space="preserve"> </w:t>
      </w:r>
      <w:r w:rsidR="00E6754A">
        <w:rPr/>
        <w:t xml:space="preserve">I think </w:t>
      </w:r>
      <w:r w:rsidR="00E6754A">
        <w:rPr/>
        <w:t>probably a</w:t>
      </w:r>
      <w:r w:rsidR="00E6754A">
        <w:rPr/>
        <w:t xml:space="preserve"> </w:t>
      </w:r>
      <w:r w:rsidR="00E6754A">
        <w:rPr/>
        <w:t>membership,</w:t>
      </w:r>
      <w:r w:rsidR="00E6754A">
        <w:rPr/>
        <w:t xml:space="preserve"> I </w:t>
      </w:r>
      <w:r w:rsidR="00E6754A">
        <w:rPr/>
        <w:t>guess to</w:t>
      </w:r>
      <w:r w:rsidR="00E6754A">
        <w:rPr/>
        <w:t xml:space="preserve"> </w:t>
      </w:r>
      <w:r w:rsidR="00E6754A">
        <w:rPr/>
        <w:t>maybe about</w:t>
      </w:r>
      <w:r w:rsidR="00E6754A">
        <w:rPr/>
        <w:t xml:space="preserve"> 1</w:t>
      </w:r>
      <w:r w:rsidR="16F0CDFD">
        <w:rPr/>
        <w:t>15-120</w:t>
      </w:r>
      <w:r w:rsidR="00E6754A">
        <w:rPr/>
        <w:t>.</w:t>
      </w:r>
      <w:r>
        <w:br/>
      </w:r>
      <w:r w:rsidR="00E6754A">
        <w:rPr/>
        <w:t xml:space="preserve">Demographic wise, reasonable spread. So yesterday I can tell you how many children we had yesterday because we ran out of Easter eggs. </w:t>
      </w:r>
      <w:r w:rsidR="00E6754A">
        <w:rPr/>
        <w:t>So</w:t>
      </w:r>
      <w:r w:rsidR="00E6754A">
        <w:rPr/>
        <w:t xml:space="preserve"> I know </w:t>
      </w:r>
      <w:r w:rsidR="00E6754A">
        <w:rPr/>
        <w:t>exactly.</w:t>
      </w:r>
      <w:r w:rsidR="00E6754A">
        <w:rPr/>
        <w:t xml:space="preserve"> </w:t>
      </w:r>
      <w:r w:rsidR="00E6754A">
        <w:rPr/>
        <w:t>So</w:t>
      </w:r>
      <w:r w:rsidR="00E6754A">
        <w:rPr/>
        <w:t xml:space="preserve"> we had 25 children </w:t>
      </w:r>
      <w:r w:rsidR="00E6754A">
        <w:rPr/>
        <w:t>out yesterday. So that would be from preschool all the way up to</w:t>
      </w:r>
      <w:r w:rsidR="00E6754A">
        <w:rPr/>
        <w:t xml:space="preserve"> kind of </w:t>
      </w:r>
      <w:r w:rsidR="00E6754A">
        <w:rPr/>
        <w:t>Academy</w:t>
      </w:r>
      <w:r w:rsidR="00E6754A">
        <w:rPr/>
        <w:t xml:space="preserve"> kind</w:t>
      </w:r>
      <w:r w:rsidR="00E6754A">
        <w:rPr/>
        <w:t xml:space="preserve"> of age. </w:t>
      </w:r>
      <w:r w:rsidR="00E6754A">
        <w:rPr/>
        <w:t>So</w:t>
      </w:r>
      <w:r w:rsidR="00E6754A">
        <w:rPr/>
        <w:t xml:space="preserve"> we </w:t>
      </w:r>
      <w:r w:rsidR="00E6754A">
        <w:rPr/>
        <w:t>had</w:t>
      </w:r>
      <w:r w:rsidR="00E6754A">
        <w:rPr/>
        <w:t xml:space="preserve"> 25.</w:t>
      </w:r>
      <w:r w:rsidR="3A8F70DD">
        <w:rPr/>
        <w:t xml:space="preserve"> </w:t>
      </w:r>
      <w:r w:rsidR="00E6754A">
        <w:rPr/>
        <w:t xml:space="preserve">And </w:t>
      </w:r>
      <w:r w:rsidR="00E6754A">
        <w:rPr/>
        <w:t>there's</w:t>
      </w:r>
      <w:r w:rsidR="00E6754A">
        <w:rPr/>
        <w:t xml:space="preserve"> </w:t>
      </w:r>
      <w:r w:rsidR="00E6754A">
        <w:rPr/>
        <w:t>probably there was</w:t>
      </w:r>
      <w:r w:rsidR="00E6754A">
        <w:rPr/>
        <w:t xml:space="preserve"> another couple of regulars</w:t>
      </w:r>
      <w:r w:rsidR="5F76D102">
        <w:rPr/>
        <w:t xml:space="preserve"> who were</w:t>
      </w:r>
      <w:r w:rsidR="00E6754A">
        <w:rPr/>
        <w:t xml:space="preserve"> </w:t>
      </w:r>
      <w:r w:rsidR="3D30A0D5">
        <w:rPr/>
        <w:t>a</w:t>
      </w:r>
      <w:r w:rsidR="00E6754A">
        <w:rPr/>
        <w:t xml:space="preserve">way on holiday. </w:t>
      </w:r>
      <w:r w:rsidR="00E6754A">
        <w:rPr/>
        <w:t>So</w:t>
      </w:r>
      <w:r w:rsidR="00E6754A">
        <w:rPr/>
        <w:t xml:space="preserve"> </w:t>
      </w:r>
      <w:r w:rsidR="00E6754A">
        <w:rPr/>
        <w:t>we're</w:t>
      </w:r>
      <w:r w:rsidR="00E6754A">
        <w:rPr/>
        <w:t xml:space="preserve"> blessed with a decent number of young </w:t>
      </w:r>
      <w:r w:rsidR="00E6754A">
        <w:rPr/>
        <w:t>folks</w:t>
      </w:r>
      <w:r w:rsidR="00E6754A">
        <w:rPr/>
        <w:t xml:space="preserve">. Most of that would be </w:t>
      </w:r>
      <w:r w:rsidR="00E6754A">
        <w:rPr/>
        <w:t>kind of primary</w:t>
      </w:r>
      <w:r w:rsidR="00E6754A">
        <w:rPr/>
        <w:t xml:space="preserve"> age children and I last count 1 to </w:t>
      </w:r>
      <w:r w:rsidR="00E6754A">
        <w:rPr/>
        <w:t>maybe five</w:t>
      </w:r>
      <w:r w:rsidR="00E6754A">
        <w:rPr/>
        <w:t xml:space="preserve"> </w:t>
      </w:r>
      <w:r w:rsidR="00E6754A">
        <w:rPr/>
        <w:t>kind</w:t>
      </w:r>
      <w:r w:rsidR="00E6754A">
        <w:rPr/>
        <w:t xml:space="preserve"> of Academy age teenagers.</w:t>
      </w:r>
      <w:r>
        <w:br/>
      </w:r>
      <w:r w:rsidR="00E6754A">
        <w:rPr/>
        <w:t xml:space="preserve">We've got a good </w:t>
      </w:r>
      <w:r w:rsidR="00E6754A">
        <w:rPr/>
        <w:t>core of kind</w:t>
      </w:r>
      <w:r w:rsidR="00E6754A">
        <w:rPr/>
        <w:t xml:space="preserve"> of 30 something year olds.</w:t>
      </w:r>
      <w:r w:rsidR="7AB02FF9">
        <w:rPr/>
        <w:t xml:space="preserve"> </w:t>
      </w:r>
      <w:r w:rsidR="00E6754A">
        <w:rPr/>
        <w:t>We've got</w:t>
      </w:r>
      <w:r w:rsidR="00E6754A">
        <w:rPr/>
        <w:t xml:space="preserve"> </w:t>
      </w:r>
      <w:r w:rsidR="00E6754A">
        <w:rPr/>
        <w:t>a good number</w:t>
      </w:r>
      <w:r w:rsidR="00E6754A">
        <w:rPr/>
        <w:t xml:space="preserve"> of them.</w:t>
      </w:r>
      <w:r>
        <w:br/>
      </w:r>
      <w:r w:rsidR="00E6754A">
        <w:rPr/>
        <w:t xml:space="preserve">We are kind </w:t>
      </w:r>
      <w:r w:rsidR="00E6754A">
        <w:rPr/>
        <w:t>of are</w:t>
      </w:r>
      <w:r w:rsidR="00E6754A">
        <w:rPr/>
        <w:t xml:space="preserve"> lacking, </w:t>
      </w:r>
      <w:r w:rsidR="00E6754A">
        <w:rPr/>
        <w:t>probably in</w:t>
      </w:r>
      <w:r w:rsidR="00E6754A">
        <w:rPr/>
        <w:t xml:space="preserve"> the 50 to 60 age </w:t>
      </w:r>
      <w:r w:rsidR="00E6754A">
        <w:rPr/>
        <w:t>bracket</w:t>
      </w:r>
      <w:r w:rsidR="00E6754A">
        <w:rPr/>
        <w:t xml:space="preserve">. We </w:t>
      </w:r>
      <w:r w:rsidR="00E6754A">
        <w:rPr/>
        <w:t>don't</w:t>
      </w:r>
      <w:r w:rsidR="00E6754A">
        <w:rPr/>
        <w:t xml:space="preserve"> have a lot there. </w:t>
      </w:r>
      <w:r w:rsidR="00E6754A">
        <w:rPr/>
        <w:t>So</w:t>
      </w:r>
      <w:r w:rsidR="00E6754A">
        <w:rPr/>
        <w:t xml:space="preserve"> </w:t>
      </w:r>
      <w:r w:rsidR="00E6754A">
        <w:rPr/>
        <w:t>we've</w:t>
      </w:r>
      <w:r w:rsidR="00E6754A">
        <w:rPr/>
        <w:t xml:space="preserve"> got </w:t>
      </w:r>
      <w:r w:rsidR="00E6754A">
        <w:rPr/>
        <w:t>kind of 70</w:t>
      </w:r>
      <w:r w:rsidR="00E6754A">
        <w:rPr/>
        <w:t xml:space="preserve"> plus. </w:t>
      </w:r>
      <w:r w:rsidR="00E6754A">
        <w:rPr/>
        <w:t>We've</w:t>
      </w:r>
      <w:r w:rsidR="00E6754A">
        <w:rPr/>
        <w:t xml:space="preserve"> got quite a </w:t>
      </w:r>
      <w:r w:rsidR="00E6754A">
        <w:rPr/>
        <w:t>lot</w:t>
      </w:r>
      <w:r w:rsidR="00E6754A">
        <w:rPr/>
        <w:t xml:space="preserve"> 30 plus, </w:t>
      </w:r>
      <w:r w:rsidR="00E6754A">
        <w:rPr/>
        <w:t>we've</w:t>
      </w:r>
      <w:r w:rsidR="00E6754A">
        <w:rPr/>
        <w:t xml:space="preserve"> got a lot</w:t>
      </w:r>
      <w:r w:rsidR="00E6754A">
        <w:rPr/>
        <w:t xml:space="preserve"> of children</w:t>
      </w:r>
      <w:r w:rsidR="00E6754A">
        <w:rPr/>
        <w:t>, we're</w:t>
      </w:r>
      <w:r w:rsidR="00E6754A">
        <w:rPr/>
        <w:t xml:space="preserve"> </w:t>
      </w:r>
      <w:r w:rsidR="00E6754A">
        <w:rPr/>
        <w:t>we're</w:t>
      </w:r>
      <w:r w:rsidR="00E6754A">
        <w:rPr/>
        <w:t xml:space="preserve"> </w:t>
      </w:r>
      <w:r w:rsidR="00E6754A">
        <w:rPr/>
        <w:t>we're</w:t>
      </w:r>
      <w:r w:rsidR="00E6754A">
        <w:rPr/>
        <w:t xml:space="preserve"> blessed with that. </w:t>
      </w:r>
      <w:r w:rsidR="00E6754A">
        <w:rPr/>
        <w:t>We're I</w:t>
      </w:r>
      <w:r w:rsidR="00E6754A">
        <w:rPr/>
        <w:t xml:space="preserve"> would love some early retired kind of aged </w:t>
      </w:r>
      <w:r w:rsidR="00E6754A">
        <w:rPr/>
        <w:t>folks</w:t>
      </w:r>
      <w:r w:rsidR="00E6754A">
        <w:rPr/>
        <w:t xml:space="preserve"> who are available during the day for various things that would be amazing. </w:t>
      </w:r>
      <w:r w:rsidR="00E6754A">
        <w:rPr/>
        <w:t>So</w:t>
      </w:r>
      <w:r w:rsidR="00E6754A">
        <w:rPr/>
        <w:t xml:space="preserve"> I think </w:t>
      </w:r>
      <w:r w:rsidR="00E6754A">
        <w:rPr/>
        <w:t>we've</w:t>
      </w:r>
      <w:r w:rsidR="00E6754A">
        <w:rPr/>
        <w:t xml:space="preserve"> got a fair spread.</w:t>
      </w:r>
      <w:r w:rsidR="28BF0819">
        <w:rPr/>
        <w:t xml:space="preserve"> </w:t>
      </w:r>
      <w:r w:rsidR="00E6754A">
        <w:rPr/>
        <w:t>Yeah</w:t>
      </w:r>
      <w:r w:rsidR="00E6754A">
        <w:rPr/>
        <w:t>, we do and</w:t>
      </w:r>
      <w:r w:rsidR="19857CE3">
        <w:rPr/>
        <w:t xml:space="preserve"> </w:t>
      </w:r>
      <w:r w:rsidR="19857CE3">
        <w:rPr/>
        <w:t>a</w:t>
      </w:r>
      <w:r w:rsidR="00E6754A">
        <w:rPr/>
        <w:t>ew</w:t>
      </w:r>
      <w:r w:rsidR="00E6754A">
        <w:rPr/>
        <w:t xml:space="preserve"> different nationalities as well, </w:t>
      </w:r>
      <w:r w:rsidR="00E6754A">
        <w:rPr/>
        <w:t>we've</w:t>
      </w:r>
      <w:r w:rsidR="00E6754A">
        <w:rPr/>
        <w:t xml:space="preserve"> got</w:t>
      </w:r>
      <w:r w:rsidR="543F52EB">
        <w:rPr/>
        <w:t xml:space="preserve"> a </w:t>
      </w:r>
      <w:r w:rsidR="00E6754A">
        <w:rPr/>
        <w:t xml:space="preserve">Thai lady who comes along, </w:t>
      </w:r>
      <w:r w:rsidR="00E6754A">
        <w:rPr/>
        <w:t>we've</w:t>
      </w:r>
      <w:r w:rsidR="00E6754A">
        <w:rPr/>
        <w:t xml:space="preserve"> got a </w:t>
      </w:r>
      <w:r w:rsidR="51521D20">
        <w:rPr/>
        <w:t>Ph</w:t>
      </w:r>
      <w:r w:rsidR="00E6754A">
        <w:rPr/>
        <w:t>ilipino</w:t>
      </w:r>
      <w:r w:rsidR="00E6754A">
        <w:rPr/>
        <w:t xml:space="preserve"> lady, an Indian lady.</w:t>
      </w:r>
      <w:r w:rsidR="0AEF76CD">
        <w:rPr/>
        <w:t xml:space="preserve"> </w:t>
      </w:r>
      <w:r w:rsidR="00E6754A">
        <w:rPr/>
        <w:t xml:space="preserve">So </w:t>
      </w:r>
      <w:r w:rsidR="00E6754A">
        <w:rPr/>
        <w:t>we've</w:t>
      </w:r>
      <w:r w:rsidR="00E6754A">
        <w:rPr/>
        <w:t xml:space="preserve"> got a few different nationalities as well around sprinkling around the congregation, which is quite nice.</w:t>
      </w:r>
    </w:p>
    <w:p w:rsidR="00CB6314" w:rsidRDefault="00E6754A" w14:paraId="1B9FFCE9" w14:textId="77777777">
      <w:r>
        <w:rPr>
          <w:b/>
        </w:rPr>
        <w:t>Annemarie Douglas</w:t>
      </w:r>
      <w:r>
        <w:rPr>
          <w:b/>
        </w:rPr>
        <w:br/>
      </w:r>
      <w:r>
        <w:t>9:08</w:t>
      </w:r>
      <w:r>
        <w:br/>
      </w:r>
      <w:r>
        <w:t>OK, that is nice.</w:t>
      </w:r>
      <w:r>
        <w:br/>
      </w:r>
      <w:r>
        <w:t>What have been the most rewarding aspects of serving in our rural context and you know, if you had a particular story that encapsulated that the joys of that, you could throw that in there, if that would be OK.</w:t>
      </w:r>
    </w:p>
    <w:p w:rsidR="00CB6314" w:rsidRDefault="00E6754A" w14:paraId="63B62A1E" w14:textId="77777777">
      <w:r>
        <w:rPr>
          <w:b/>
        </w:rPr>
        <w:t>Calum MacMillan</w:t>
      </w:r>
      <w:r>
        <w:rPr>
          <w:b/>
        </w:rPr>
        <w:br/>
      </w:r>
      <w:r>
        <w:t>9:28</w:t>
      </w:r>
      <w:r>
        <w:br/>
      </w:r>
      <w:r>
        <w:t>Oh, wow, a question what's the most rewarding?</w:t>
      </w:r>
      <w:r>
        <w:br/>
      </w:r>
      <w:r>
        <w:t xml:space="preserve">Is this specifically just in general? What's </w:t>
      </w:r>
      <w:proofErr w:type="gramStart"/>
      <w:r>
        <w:t>my most</w:t>
      </w:r>
      <w:proofErr w:type="gramEnd"/>
      <w:r>
        <w:t xml:space="preserve"> rewarding or specifically connected to being rural?</w:t>
      </w:r>
    </w:p>
    <w:p w:rsidR="00CB6314" w:rsidRDefault="00E6754A" w14:paraId="5E7AB8EF" w14:textId="77777777">
      <w:r>
        <w:rPr>
          <w:b/>
        </w:rPr>
        <w:t>Annemarie Douglas</w:t>
      </w:r>
      <w:r>
        <w:rPr>
          <w:b/>
        </w:rPr>
        <w:br/>
      </w:r>
      <w:r>
        <w:t>9:44</w:t>
      </w:r>
      <w:r>
        <w:br/>
      </w:r>
      <w:r>
        <w:t>Yeah, I suppose the question is specifically connected to being rural, but if there, if you don't feel the answer is connected, then that you can just give me the answer so.</w:t>
      </w:r>
    </w:p>
    <w:p w:rsidR="00CB6314" w:rsidRDefault="00E6754A" w14:paraId="76DBE64E" w14:textId="390921E0">
      <w:r w:rsidRPr="32909CFF" w:rsidR="00E6754A">
        <w:rPr>
          <w:b w:val="1"/>
          <w:bCs w:val="1"/>
        </w:rPr>
        <w:t>Calum MacMillan</w:t>
      </w:r>
      <w:r>
        <w:br/>
      </w:r>
      <w:r w:rsidR="00E6754A">
        <w:rPr/>
        <w:t>9:54</w:t>
      </w:r>
      <w:r>
        <w:br/>
      </w:r>
      <w:r w:rsidR="00E6754A">
        <w:rPr/>
        <w:t>Yeah. I think one of the things I lov</w:t>
      </w:r>
      <w:r w:rsidR="17D76BBA">
        <w:rPr/>
        <w:t xml:space="preserve">e in rural ministry, I </w:t>
      </w:r>
      <w:r w:rsidR="17D76BBA">
        <w:rPr/>
        <w:t>don’t</w:t>
      </w:r>
      <w:r w:rsidR="17D76BBA">
        <w:rPr/>
        <w:t xml:space="preserve"> know if this is the same </w:t>
      </w:r>
      <w:r w:rsidR="17D76BBA">
        <w:rPr/>
        <w:t>an</w:t>
      </w:r>
      <w:r w:rsidR="17D76BBA">
        <w:rPr/>
        <w:t xml:space="preserve"> applies in urban, </w:t>
      </w:r>
      <w:r w:rsidR="17D76BBA">
        <w:rPr/>
        <w:t>m</w:t>
      </w:r>
      <w:r w:rsidR="00E6754A">
        <w:rPr/>
        <w:t>aybe it</w:t>
      </w:r>
      <w:r w:rsidR="00E6754A">
        <w:rPr/>
        <w:t xml:space="preserve"> does, but </w:t>
      </w:r>
      <w:r w:rsidR="00E6754A">
        <w:rPr/>
        <w:t>I'm</w:t>
      </w:r>
      <w:r w:rsidR="00E6754A">
        <w:rPr/>
        <w:t xml:space="preserve"> a firm believer in longevity in ministry. </w:t>
      </w:r>
      <w:r w:rsidR="00E6754A">
        <w:rPr/>
        <w:t>I'm</w:t>
      </w:r>
      <w:r w:rsidR="00E6754A">
        <w:rPr/>
        <w:t xml:space="preserve"> not a fan of the short, </w:t>
      </w:r>
      <w:r w:rsidR="2FC98401">
        <w:rPr/>
        <w:t>s</w:t>
      </w:r>
      <w:r w:rsidR="00E6754A">
        <w:rPr/>
        <w:t xml:space="preserve">harp </w:t>
      </w:r>
      <w:r w:rsidR="0D173544">
        <w:rPr/>
        <w:t>s</w:t>
      </w:r>
      <w:r w:rsidR="00E6754A">
        <w:rPr/>
        <w:t xml:space="preserve">hock ministry where you go in five years, boost it and then disappear. I think </w:t>
      </w:r>
      <w:r w:rsidR="00E6754A">
        <w:rPr/>
        <w:t>there's</w:t>
      </w:r>
      <w:r w:rsidR="00E6754A">
        <w:rPr/>
        <w:t xml:space="preserve"> something biblical. I think </w:t>
      </w:r>
      <w:r w:rsidR="00E6754A">
        <w:rPr/>
        <w:t>there's</w:t>
      </w:r>
      <w:r w:rsidR="00E6754A">
        <w:rPr/>
        <w:t xml:space="preserve"> something beautiful about just being part of a </w:t>
      </w:r>
      <w:r w:rsidR="00E6754A">
        <w:rPr/>
        <w:t>community</w:t>
      </w:r>
      <w:r w:rsidR="00E6754A">
        <w:rPr/>
        <w:t xml:space="preserve"> and </w:t>
      </w:r>
      <w:r w:rsidR="00E6754A">
        <w:rPr/>
        <w:t>I'm</w:t>
      </w:r>
      <w:r w:rsidR="00E6754A">
        <w:rPr/>
        <w:t xml:space="preserve"> sure that does apply wherever you are</w:t>
      </w:r>
      <w:r w:rsidR="2967B1F3">
        <w:rPr/>
        <w:t xml:space="preserve">. </w:t>
      </w:r>
      <w:r w:rsidR="00E6754A">
        <w:rPr/>
        <w:t xml:space="preserve">I mean, one of the best books I read </w:t>
      </w:r>
      <w:r w:rsidR="00E6754A">
        <w:rPr/>
        <w:t>on</w:t>
      </w:r>
      <w:r w:rsidR="00E6754A">
        <w:rPr/>
        <w:t xml:space="preserve"> ministry. </w:t>
      </w:r>
      <w:r w:rsidR="00E6754A">
        <w:rPr/>
        <w:t>It's</w:t>
      </w:r>
      <w:r w:rsidR="00E6754A">
        <w:rPr/>
        <w:t xml:space="preserve"> </w:t>
      </w:r>
      <w:r w:rsidR="570D3513">
        <w:rPr/>
        <w:t>‘W</w:t>
      </w:r>
      <w:r w:rsidR="00E6754A">
        <w:rPr/>
        <w:t xml:space="preserve">hat does God ask </w:t>
      </w:r>
      <w:r w:rsidR="5A0884F2">
        <w:rPr/>
        <w:t>o</w:t>
      </w:r>
      <w:r w:rsidR="00E6754A">
        <w:rPr/>
        <w:t>f you</w:t>
      </w:r>
      <w:r w:rsidR="3AB90CB7">
        <w:rPr/>
        <w:t>?’ T</w:t>
      </w:r>
      <w:r w:rsidR="00E6754A">
        <w:rPr/>
        <w:t xml:space="preserve">hree things to love him, to love others and to love the place where </w:t>
      </w:r>
      <w:r w:rsidR="00E6754A">
        <w:rPr/>
        <w:t>he's</w:t>
      </w:r>
      <w:r w:rsidR="00E6754A">
        <w:rPr/>
        <w:t xml:space="preserve"> put you. </w:t>
      </w:r>
      <w:r w:rsidR="00E6754A">
        <w:rPr/>
        <w:t xml:space="preserve">That's </w:t>
      </w:r>
      <w:r w:rsidR="00E6754A">
        <w:rPr/>
        <w:t>that's</w:t>
      </w:r>
      <w:r w:rsidR="00E6754A">
        <w:rPr/>
        <w:t xml:space="preserve"> the case for Adam and Eve. Adam and Eve are put in the garden. Love God, love one another and look after the place. And that's </w:t>
      </w:r>
      <w:r w:rsidR="00E6754A">
        <w:rPr/>
        <w:t>k</w:t>
      </w:r>
      <w:r w:rsidR="00E6754A">
        <w:rPr/>
        <w:t>ind of stuck</w:t>
      </w:r>
      <w:r w:rsidR="00E6754A">
        <w:rPr/>
        <w:t xml:space="preserve"> </w:t>
      </w:r>
      <w:r w:rsidR="00E6754A">
        <w:rPr/>
        <w:t xml:space="preserve">with me. </w:t>
      </w:r>
      <w:r w:rsidR="00E6754A">
        <w:rPr/>
        <w:t>S</w:t>
      </w:r>
      <w:r w:rsidR="00E6754A">
        <w:rPr/>
        <w:t>o</w:t>
      </w:r>
      <w:r w:rsidR="00E6754A">
        <w:rPr/>
        <w:t xml:space="preserve"> </w:t>
      </w:r>
      <w:r w:rsidR="00E6754A">
        <w:rPr/>
        <w:t xml:space="preserve">it is. </w:t>
      </w:r>
      <w:r w:rsidR="00E6754A">
        <w:rPr/>
        <w:t>I</w:t>
      </w:r>
      <w:r w:rsidR="00E6754A">
        <w:rPr/>
        <w:t>t's</w:t>
      </w:r>
      <w:r w:rsidR="00E6754A">
        <w:rPr/>
        <w:t xml:space="preserve"> </w:t>
      </w:r>
      <w:r w:rsidR="00E6754A">
        <w:rPr/>
        <w:t>r</w:t>
      </w:r>
      <w:r w:rsidR="00E6754A">
        <w:rPr/>
        <w:t>ewarding in</w:t>
      </w:r>
      <w:r w:rsidR="00E6754A">
        <w:rPr/>
        <w:t xml:space="preserve"> </w:t>
      </w:r>
      <w:r w:rsidR="00E6754A">
        <w:rPr/>
        <w:t xml:space="preserve">that </w:t>
      </w:r>
      <w:r w:rsidR="00E6754A">
        <w:rPr/>
        <w:t>I</w:t>
      </w:r>
      <w:r w:rsidR="00E6754A">
        <w:rPr/>
        <w:t>'ve</w:t>
      </w:r>
      <w:r w:rsidR="00E6754A">
        <w:rPr/>
        <w:t xml:space="preserve"> </w:t>
      </w:r>
      <w:r w:rsidR="00E6754A">
        <w:rPr/>
        <w:t xml:space="preserve">been </w:t>
      </w:r>
      <w:r w:rsidR="00E6754A">
        <w:rPr/>
        <w:t>h</w:t>
      </w:r>
      <w:r w:rsidR="00E6754A">
        <w:rPr/>
        <w:t>ere</w:t>
      </w:r>
      <w:r w:rsidR="00E6754A">
        <w:rPr/>
        <w:t xml:space="preserve"> </w:t>
      </w:r>
      <w:r w:rsidR="00E6754A">
        <w:rPr/>
        <w:t xml:space="preserve">16 years. You see people you </w:t>
      </w:r>
      <w:r w:rsidR="00E6754A">
        <w:rPr/>
        <w:t>s</w:t>
      </w:r>
      <w:r w:rsidR="00E6754A">
        <w:rPr/>
        <w:t>ee,</w:t>
      </w:r>
      <w:r w:rsidR="00E6754A">
        <w:rPr/>
        <w:t xml:space="preserve"> </w:t>
      </w:r>
      <w:r w:rsidR="00E6754A">
        <w:rPr/>
        <w:t>y</w:t>
      </w:r>
      <w:r w:rsidR="00E6754A">
        <w:rPr/>
        <w:t>ou've</w:t>
      </w:r>
      <w:r w:rsidR="00E6754A">
        <w:rPr/>
        <w:t xml:space="preserve"> </w:t>
      </w:r>
      <w:r w:rsidR="00E6754A">
        <w:rPr/>
        <w:t xml:space="preserve">seen kids grow up through the church </w:t>
      </w:r>
      <w:r w:rsidR="00E6754A">
        <w:rPr/>
        <w:t>y</w:t>
      </w:r>
      <w:r w:rsidR="00E6754A">
        <w:rPr/>
        <w:t>ou've</w:t>
      </w:r>
      <w:r w:rsidR="00E6754A">
        <w:rPr/>
        <w:t xml:space="preserve"> </w:t>
      </w:r>
      <w:r w:rsidR="00E6754A">
        <w:rPr/>
        <w:t>seen.</w:t>
      </w:r>
      <w:proofErr w:type="spellStart"/>
      <w:proofErr w:type="spellEnd"/>
      <w:proofErr w:type="spellStart"/>
      <w:proofErr w:type="spellEnd"/>
      <w:proofErr w:type="gramStart"/>
      <w:proofErr w:type="gramEnd"/>
      <w:proofErr w:type="gramStart"/>
      <w:proofErr w:type="gramEnd"/>
      <w:proofErr w:type="gramStart"/>
      <w:proofErr w:type="gramEnd"/>
      <w:proofErr w:type="gramStart"/>
      <w:proofErr w:type="gramEnd"/>
      <w:proofErr w:type="gramStart"/>
      <w:proofErr w:type="gramEnd"/>
    </w:p>
    <w:p w:rsidR="00CB6314" w:rsidRDefault="00E6754A" w14:paraId="3CEF49CB" w14:textId="4CE8B814">
      <w:r>
        <w:br/>
      </w:r>
      <w:r w:rsidR="00E6754A">
        <w:rPr/>
        <w:t xml:space="preserve">We've got </w:t>
      </w:r>
      <w:r w:rsidR="00E6754A">
        <w:rPr/>
        <w:t>a very active</w:t>
      </w:r>
      <w:r w:rsidR="00E6754A">
        <w:rPr/>
        <w:t xml:space="preserve"> </w:t>
      </w:r>
      <w:r w:rsidR="00E6754A">
        <w:rPr/>
        <w:t>schools</w:t>
      </w:r>
      <w:r w:rsidR="00E6754A">
        <w:rPr/>
        <w:t xml:space="preserve"> ministry. </w:t>
      </w:r>
      <w:r w:rsidR="00E6754A">
        <w:rPr/>
        <w:t xml:space="preserve">I think </w:t>
      </w:r>
      <w:r w:rsidR="00E6754A">
        <w:rPr/>
        <w:t>the</w:t>
      </w:r>
      <w:r w:rsidR="51ECC4BA">
        <w:rPr/>
        <w:t>re</w:t>
      </w:r>
      <w:r w:rsidR="51ECC4BA">
        <w:rPr/>
        <w:t xml:space="preserve"> are</w:t>
      </w:r>
      <w:r w:rsidR="00E6754A">
        <w:rPr/>
        <w:t xml:space="preserve"> seven primary schools.</w:t>
      </w:r>
      <w:r w:rsidR="756F8FE2">
        <w:rPr/>
        <w:t xml:space="preserve"> </w:t>
      </w:r>
      <w:r w:rsidR="00E6754A">
        <w:rPr/>
        <w:t xml:space="preserve">I think </w:t>
      </w:r>
      <w:r w:rsidR="00E6754A">
        <w:rPr/>
        <w:t>there's</w:t>
      </w:r>
      <w:r w:rsidR="00E6754A">
        <w:rPr/>
        <w:t xml:space="preserve"> seven primary schools </w:t>
      </w:r>
      <w:r w:rsidR="00E6754A">
        <w:rPr/>
        <w:t>we</w:t>
      </w:r>
      <w:r w:rsidR="663FA470">
        <w:rPr/>
        <w:t>’</w:t>
      </w:r>
      <w:r w:rsidR="00E6754A">
        <w:rPr/>
        <w:t>re</w:t>
      </w:r>
      <w:r w:rsidR="00E6754A">
        <w:rPr/>
        <w:t xml:space="preserve"> </w:t>
      </w:r>
      <w:r w:rsidR="00E6754A">
        <w:rPr/>
        <w:t>in regularly</w:t>
      </w:r>
      <w:r w:rsidR="00E6754A">
        <w:rPr/>
        <w:t xml:space="preserve"> +2 academies that </w:t>
      </w:r>
      <w:r w:rsidR="00E6754A">
        <w:rPr/>
        <w:t>we</w:t>
      </w:r>
      <w:r w:rsidR="39F9F478">
        <w:rPr/>
        <w:t>’</w:t>
      </w:r>
      <w:r w:rsidR="00E6754A">
        <w:rPr/>
        <w:t>re</w:t>
      </w:r>
      <w:r w:rsidR="00E6754A">
        <w:rPr/>
        <w:t xml:space="preserve"> in</w:t>
      </w:r>
      <w:r w:rsidR="00E6754A">
        <w:rPr/>
        <w:t xml:space="preserve"> </w:t>
      </w:r>
      <w:r w:rsidR="00E6754A">
        <w:rPr/>
        <w:t xml:space="preserve">fairly </w:t>
      </w:r>
      <w:r w:rsidR="00E6754A">
        <w:rPr/>
        <w:t>regularly</w:t>
      </w:r>
      <w:r w:rsidR="00E6754A">
        <w:rPr/>
        <w:t>.</w:t>
      </w:r>
      <w:r>
        <w:br/>
      </w:r>
      <w:r w:rsidR="00E6754A">
        <w:rPr/>
        <w:t xml:space="preserve">And makes me feel old when you see guys that you remember </w:t>
      </w:r>
      <w:r w:rsidR="00E6754A">
        <w:rPr/>
        <w:t>this high in primary</w:t>
      </w:r>
      <w:r w:rsidR="00E6754A">
        <w:rPr/>
        <w:t xml:space="preserve"> school now</w:t>
      </w:r>
      <w:r w:rsidR="362A3647">
        <w:rPr/>
        <w:t xml:space="preserve"> </w:t>
      </w:r>
      <w:r w:rsidR="00E6754A">
        <w:rPr/>
        <w:t>7 foot tall</w:t>
      </w:r>
      <w:r w:rsidR="00E6754A">
        <w:rPr/>
        <w:t xml:space="preserve"> walking around the Academy </w:t>
      </w:r>
      <w:r w:rsidR="00E6754A">
        <w:rPr/>
        <w:t>and</w:t>
      </w:r>
      <w:r w:rsidR="11C6E386">
        <w:rPr/>
        <w:t xml:space="preserve"> </w:t>
      </w:r>
      <w:r w:rsidR="00E6754A">
        <w:rPr/>
        <w:t>I</w:t>
      </w:r>
      <w:r w:rsidR="00E6754A">
        <w:rPr/>
        <w:t xml:space="preserve"> </w:t>
      </w:r>
      <w:r w:rsidR="00E6754A">
        <w:rPr/>
        <w:t>I</w:t>
      </w:r>
      <w:r w:rsidR="00E6754A">
        <w:rPr/>
        <w:t xml:space="preserve"> just </w:t>
      </w:r>
      <w:r w:rsidR="00E6754A">
        <w:rPr/>
        <w:t xml:space="preserve">think </w:t>
      </w:r>
      <w:r w:rsidR="00E6754A">
        <w:rPr/>
        <w:t>it's</w:t>
      </w:r>
      <w:r w:rsidR="00E6754A">
        <w:rPr/>
        <w:t xml:space="preserve"> </w:t>
      </w:r>
      <w:r w:rsidR="00E6754A">
        <w:rPr/>
        <w:t>it's</w:t>
      </w:r>
      <w:r w:rsidR="00E6754A">
        <w:rPr/>
        <w:t xml:space="preserve">, </w:t>
      </w:r>
      <w:r w:rsidR="00E6754A">
        <w:rPr/>
        <w:t>it's</w:t>
      </w:r>
      <w:r w:rsidR="00E6754A">
        <w:rPr/>
        <w:t xml:space="preserve"> really rewarding in that. </w:t>
      </w:r>
      <w:r w:rsidR="00E6754A">
        <w:rPr/>
        <w:t>I think it</w:t>
      </w:r>
      <w:r w:rsidR="00E6754A">
        <w:rPr/>
        <w:t xml:space="preserve"> takes you </w:t>
      </w:r>
      <w:r w:rsidR="00E6754A">
        <w:rPr/>
        <w:t xml:space="preserve">a </w:t>
      </w:r>
      <w:r w:rsidR="00E6754A">
        <w:rPr/>
        <w:t>good</w:t>
      </w:r>
      <w:r w:rsidR="00E6754A">
        <w:rPr/>
        <w:t xml:space="preserve">, you feel like it takes you a good length of </w:t>
      </w:r>
      <w:r w:rsidR="00E6754A">
        <w:rPr/>
        <w:t>time to</w:t>
      </w:r>
      <w:r w:rsidR="00E6754A">
        <w:rPr/>
        <w:t xml:space="preserve"> </w:t>
      </w:r>
      <w:r w:rsidR="00E6754A">
        <w:rPr/>
        <w:t>to</w:t>
      </w:r>
      <w:r w:rsidR="00E6754A">
        <w:rPr/>
        <w:t xml:space="preserve"> really bed yourself into a community and feel like a part </w:t>
      </w:r>
      <w:r w:rsidR="00E6754A">
        <w:rPr/>
        <w:t>of</w:t>
      </w:r>
      <w:r w:rsidR="4B1CC2DF">
        <w:rPr/>
        <w:t>, f</w:t>
      </w:r>
      <w:r w:rsidR="00E6754A">
        <w:rPr/>
        <w:t xml:space="preserve">eel a part of that community, so </w:t>
      </w:r>
      <w:r w:rsidR="00E6754A">
        <w:rPr/>
        <w:t>there's</w:t>
      </w:r>
      <w:r w:rsidR="00E6754A">
        <w:rPr/>
        <w:t xml:space="preserve"> lots of rewarding things that have </w:t>
      </w:r>
      <w:r w:rsidR="00E6754A">
        <w:rPr/>
        <w:t>happened over the</w:t>
      </w:r>
      <w:r w:rsidR="00E6754A">
        <w:rPr/>
        <w:t xml:space="preserve"> over the years. Just a story, something </w:t>
      </w:r>
      <w:r w:rsidR="00E6754A">
        <w:rPr/>
        <w:t>that's</w:t>
      </w:r>
      <w:r w:rsidR="00E6754A">
        <w:rPr/>
        <w:t xml:space="preserve"> happened in the last couple of weeks that I've </w:t>
      </w:r>
      <w:r w:rsidR="00E6754A">
        <w:rPr/>
        <w:t>that's</w:t>
      </w:r>
      <w:r w:rsidR="00E6754A">
        <w:rPr/>
        <w:t xml:space="preserve"> done me the world of good was there. We started doing a drop </w:t>
      </w:r>
      <w:r w:rsidR="00E6754A">
        <w:rPr/>
        <w:t>in,</w:t>
      </w:r>
      <w:r w:rsidR="00E6754A">
        <w:rPr/>
        <w:t xml:space="preserve"> </w:t>
      </w:r>
      <w:r w:rsidR="00E6754A">
        <w:rPr/>
        <w:t>in</w:t>
      </w:r>
      <w:r w:rsidR="00E6754A">
        <w:rPr/>
        <w:t xml:space="preserve"> our local Academy. They said would you come in every Wednesday and just </w:t>
      </w:r>
      <w:r w:rsidR="00E6754A">
        <w:rPr/>
        <w:t>kind of hang</w:t>
      </w:r>
      <w:r w:rsidR="00E6754A">
        <w:rPr/>
        <w:t xml:space="preserve"> out to school chaplains </w:t>
      </w:r>
      <w:r w:rsidR="00E6754A">
        <w:rPr/>
        <w:t>myself</w:t>
      </w:r>
      <w:r w:rsidR="00E6754A">
        <w:rPr/>
        <w:t xml:space="preserve"> and another minister, the Church of Scotland minister</w:t>
      </w:r>
      <w:r w:rsidR="2E88C164">
        <w:rPr/>
        <w:t>, a</w:t>
      </w:r>
      <w:r w:rsidR="00E6754A">
        <w:rPr/>
        <w:t xml:space="preserve">nd just get chat to staff, students and kind of build relationships. </w:t>
      </w:r>
      <w:r w:rsidR="00E6754A">
        <w:rPr/>
        <w:t>So</w:t>
      </w:r>
      <w:r w:rsidR="00E6754A">
        <w:rPr/>
        <w:t xml:space="preserve"> </w:t>
      </w:r>
      <w:r w:rsidR="00E6754A">
        <w:rPr/>
        <w:t>we're</w:t>
      </w:r>
      <w:r w:rsidR="00E6754A">
        <w:rPr/>
        <w:t xml:space="preserve"> doing that for </w:t>
      </w:r>
      <w:r w:rsidR="00E6754A">
        <w:rPr/>
        <w:t>a period of time</w:t>
      </w:r>
      <w:r w:rsidR="00E6754A">
        <w:rPr/>
        <w:t xml:space="preserve"> and </w:t>
      </w:r>
      <w:r w:rsidR="00E6754A">
        <w:rPr/>
        <w:t>out of the blue</w:t>
      </w:r>
      <w:r w:rsidR="00E6754A">
        <w:rPr/>
        <w:t xml:space="preserve">, one of the teachers emailed and said, </w:t>
      </w:r>
      <w:r w:rsidR="54FACF31">
        <w:rPr/>
        <w:t>‘</w:t>
      </w:r>
      <w:r w:rsidR="00E6754A">
        <w:rPr/>
        <w:t>would</w:t>
      </w:r>
      <w:r w:rsidR="00E6754A">
        <w:rPr/>
        <w:t xml:space="preserve"> you come in</w:t>
      </w:r>
      <w:r w:rsidR="247E4AC8">
        <w:rPr/>
        <w:t>?</w:t>
      </w:r>
      <w:r w:rsidR="00E6754A">
        <w:rPr/>
        <w:t xml:space="preserve"> </w:t>
      </w:r>
      <w:r w:rsidR="00E6754A">
        <w:rPr/>
        <w:t>we've</w:t>
      </w:r>
      <w:r w:rsidR="00E6754A">
        <w:rPr/>
        <w:t xml:space="preserve"> been studying miracles with a higher MPs class. </w:t>
      </w:r>
      <w:r w:rsidR="00E6754A">
        <w:rPr/>
        <w:t>So</w:t>
      </w:r>
      <w:r w:rsidR="00E6754A">
        <w:rPr/>
        <w:t xml:space="preserve"> the philosophical argument against miracles</w:t>
      </w:r>
      <w:r w:rsidR="00E6754A">
        <w:rPr/>
        <w:t>.</w:t>
      </w:r>
      <w:r w:rsidR="00E6754A">
        <w:rPr/>
        <w:t xml:space="preserve"> David Humes.</w:t>
      </w:r>
      <w:r>
        <w:br/>
      </w:r>
      <w:r w:rsidR="00E6754A">
        <w:rPr/>
        <w:t>Work. Would you come in and give a faith-based perspective on why?</w:t>
      </w:r>
      <w:r w:rsidR="7C64E5E4">
        <w:rPr/>
        <w:t>’</w:t>
      </w:r>
      <w:r w:rsidR="00E6754A">
        <w:rPr/>
        <w:t xml:space="preserve"> </w:t>
      </w:r>
      <w:r w:rsidR="00E6754A">
        <w:rPr/>
        <w:t>It's</w:t>
      </w:r>
      <w:r w:rsidR="00E6754A">
        <w:rPr/>
        <w:t xml:space="preserve"> why we </w:t>
      </w:r>
      <w:r w:rsidR="00E6754A">
        <w:rPr/>
        <w:t>can't</w:t>
      </w:r>
      <w:r w:rsidR="00E6754A">
        <w:rPr/>
        <w:t xml:space="preserve"> believe in miracles. </w:t>
      </w:r>
      <w:r w:rsidR="00E6754A">
        <w:rPr/>
        <w:t>So, and</w:t>
      </w:r>
      <w:r w:rsidR="00E6754A">
        <w:rPr/>
        <w:t xml:space="preserve"> that was just an amazingly awesome experience. The class was great. None of the teachers, not a Christian or the </w:t>
      </w:r>
      <w:r w:rsidR="00E6754A">
        <w:rPr/>
        <w:t>pupils as far as I know, are</w:t>
      </w:r>
      <w:r w:rsidR="00E6754A">
        <w:rPr/>
        <w:t xml:space="preserve"> not Christians but </w:t>
      </w:r>
      <w:r w:rsidR="00E6754A">
        <w:rPr/>
        <w:t>really intelligent</w:t>
      </w:r>
      <w:r w:rsidR="00E6754A">
        <w:rPr/>
        <w:t xml:space="preserve"> thought, you know, thoughtful, respectful. And we just sat</w:t>
      </w:r>
      <w:r w:rsidR="59E8310E">
        <w:rPr/>
        <w:t>, s</w:t>
      </w:r>
      <w:r w:rsidR="00E6754A">
        <w:rPr/>
        <w:t>hort</w:t>
      </w:r>
      <w:r w:rsidR="3030DBBB">
        <w:rPr/>
        <w:t>bread</w:t>
      </w:r>
      <w:r w:rsidR="00E6754A">
        <w:rPr/>
        <w:t xml:space="preserve"> in the middle of the </w:t>
      </w:r>
      <w:r w:rsidR="6E195683">
        <w:rPr/>
        <w:t>t</w:t>
      </w:r>
      <w:r w:rsidR="00E6754A">
        <w:rPr/>
        <w:t xml:space="preserve">able, </w:t>
      </w:r>
      <w:r w:rsidR="00E6754A">
        <w:rPr/>
        <w:t>cup</w:t>
      </w:r>
      <w:r w:rsidR="00E6754A">
        <w:rPr/>
        <w:t xml:space="preserve"> of tea and discussed</w:t>
      </w:r>
      <w:r w:rsidR="084256F8">
        <w:rPr/>
        <w:t xml:space="preserve"> f</w:t>
      </w:r>
      <w:r w:rsidR="00E6754A">
        <w:rPr/>
        <w:t xml:space="preserve">aith and </w:t>
      </w:r>
      <w:r w:rsidR="00E6754A">
        <w:rPr/>
        <w:t>miracles for</w:t>
      </w:r>
      <w:r w:rsidR="00E6754A">
        <w:rPr/>
        <w:t xml:space="preserve"> </w:t>
      </w:r>
      <w:r w:rsidR="00E6754A">
        <w:rPr/>
        <w:t>for</w:t>
      </w:r>
      <w:r w:rsidR="00E6754A">
        <w:rPr/>
        <w:t xml:space="preserve"> an hour, which was amazing. And then at Easter time I said any chance of doing something </w:t>
      </w:r>
      <w:r w:rsidR="00E6754A">
        <w:rPr/>
        <w:t>miracally</w:t>
      </w:r>
      <w:r w:rsidR="00E6754A">
        <w:rPr/>
        <w:t xml:space="preserve"> related </w:t>
      </w:r>
      <w:r w:rsidR="00E6754A">
        <w:rPr/>
        <w:t>about</w:t>
      </w:r>
      <w:r w:rsidR="00E6754A">
        <w:rPr/>
        <w:t xml:space="preserve"> Easter. </w:t>
      </w:r>
      <w:r w:rsidR="00E6754A">
        <w:rPr/>
        <w:t>Yeah</w:t>
      </w:r>
      <w:r w:rsidR="00E6754A">
        <w:rPr/>
        <w:t xml:space="preserve">, come in. Can you come in and do the morning class that you did before? Discuss. Did Jesus rise and the dead stay on for the S3 philosophy class. And then </w:t>
      </w:r>
      <w:r w:rsidR="00E6754A">
        <w:rPr/>
        <w:t>there's</w:t>
      </w:r>
      <w:r w:rsidR="00E6754A">
        <w:rPr/>
        <w:t xml:space="preserve"> 2 S, one </w:t>
      </w:r>
      <w:r w:rsidR="00E6754A">
        <w:rPr/>
        <w:t>classes</w:t>
      </w:r>
      <w:r w:rsidR="00E6754A">
        <w:rPr/>
        <w:t xml:space="preserve"> either side of lunch. We could </w:t>
      </w:r>
      <w:r w:rsidR="00E6754A">
        <w:rPr/>
        <w:t>do</w:t>
      </w:r>
      <w:r w:rsidR="00E6754A">
        <w:rPr/>
        <w:t xml:space="preserve"> a formal debate. Did Jesus really rise from the dead? So </w:t>
      </w:r>
      <w:r w:rsidR="00E6754A">
        <w:rPr/>
        <w:t>that's</w:t>
      </w:r>
      <w:r w:rsidR="00E6754A">
        <w:rPr/>
        <w:t xml:space="preserve"> what we did.</w:t>
      </w:r>
      <w:r w:rsidR="466B3DF1">
        <w:rPr/>
        <w:t xml:space="preserve"> </w:t>
      </w:r>
      <w:r w:rsidR="00E6754A">
        <w:rPr/>
        <w:t>So</w:t>
      </w:r>
      <w:r w:rsidR="00E6754A">
        <w:rPr/>
        <w:t xml:space="preserve"> it was awesome. It was me and an S1 pupil giving the key all the resurrection and two senior pupils</w:t>
      </w:r>
      <w:r w:rsidR="7F80F71F">
        <w:rPr/>
        <w:t xml:space="preserve"> giving</w:t>
      </w:r>
      <w:r w:rsidR="00E6754A">
        <w:rPr/>
        <w:t xml:space="preserve"> the case against and, then it was open to the floor for the S1'</w:t>
      </w:r>
      <w:r w:rsidR="00E6754A">
        <w:rPr/>
        <w:t>s to</w:t>
      </w:r>
      <w:r w:rsidR="00E6754A">
        <w:rPr/>
        <w:t xml:space="preserve"> </w:t>
      </w:r>
      <w:r w:rsidR="00E6754A">
        <w:rPr/>
        <w:t>to</w:t>
      </w:r>
      <w:r w:rsidR="00E6754A">
        <w:rPr/>
        <w:t xml:space="preserve"> ask </w:t>
      </w:r>
      <w:r w:rsidR="00E6754A">
        <w:rPr/>
        <w:t>questions and</w:t>
      </w:r>
      <w:r w:rsidR="00E6754A">
        <w:rPr/>
        <w:t xml:space="preserve"> </w:t>
      </w:r>
      <w:r w:rsidR="00E6754A">
        <w:rPr/>
        <w:t>and</w:t>
      </w:r>
      <w:r w:rsidR="00E6754A">
        <w:rPr/>
        <w:t xml:space="preserve"> they </w:t>
      </w:r>
      <w:r w:rsidR="00E6754A">
        <w:rPr/>
        <w:t>engaged</w:t>
      </w:r>
      <w:r w:rsidR="00E6754A">
        <w:rPr/>
        <w:t xml:space="preserve"> and they asked </w:t>
      </w:r>
      <w:r w:rsidR="00E6754A">
        <w:rPr/>
        <w:t>really good</w:t>
      </w:r>
      <w:r w:rsidR="00E6754A">
        <w:rPr/>
        <w:t xml:space="preserve"> </w:t>
      </w:r>
      <w:r w:rsidR="00E6754A">
        <w:rPr/>
        <w:t>questions</w:t>
      </w:r>
      <w:r w:rsidR="00E6754A">
        <w:rPr/>
        <w:t xml:space="preserve"> and they stayed back after the bell to ask more questions. And I love it. I just loved that it was just awesome. Such </w:t>
      </w:r>
      <w:r w:rsidR="00E6754A">
        <w:rPr/>
        <w:t>a good experience</w:t>
      </w:r>
      <w:r w:rsidR="00E6754A">
        <w:rPr/>
        <w:t xml:space="preserve">, and </w:t>
      </w:r>
      <w:r w:rsidR="00E6754A">
        <w:rPr/>
        <w:t>I'm</w:t>
      </w:r>
      <w:r w:rsidR="00E6754A">
        <w:rPr/>
        <w:t xml:space="preserve"> hoping to go </w:t>
      </w:r>
      <w:r w:rsidR="00E6754A">
        <w:rPr/>
        <w:t>back in</w:t>
      </w:r>
      <w:r w:rsidR="00E6754A">
        <w:rPr/>
        <w:t xml:space="preserve"> there doing a module on relationships later in the year. </w:t>
      </w:r>
      <w:r w:rsidR="00E6754A">
        <w:rPr/>
        <w:t>So</w:t>
      </w:r>
      <w:r w:rsidR="00E6754A">
        <w:rPr/>
        <w:t xml:space="preserve"> the teacher said, </w:t>
      </w:r>
      <w:r w:rsidR="00E6754A">
        <w:rPr/>
        <w:t>would</w:t>
      </w:r>
      <w:r w:rsidR="00E6754A">
        <w:rPr/>
        <w:t xml:space="preserve"> you come back in and do</w:t>
      </w:r>
      <w:r w:rsidR="703F267D">
        <w:rPr/>
        <w:t xml:space="preserve"> a</w:t>
      </w:r>
      <w:r w:rsidR="00E6754A">
        <w:rPr/>
        <w:t xml:space="preserve"> Christian perspective on </w:t>
      </w:r>
      <w:r w:rsidR="00E6754A">
        <w:rPr/>
        <w:t>that</w:t>
      </w:r>
      <w:r w:rsidR="16DF333F">
        <w:rPr/>
        <w:t xml:space="preserve">  later</w:t>
      </w:r>
      <w:r w:rsidR="16DF333F">
        <w:rPr/>
        <w:t xml:space="preserve"> on.</w:t>
      </w:r>
    </w:p>
    <w:p w:rsidR="00CB6314" w:rsidRDefault="00E6754A" w14:paraId="6E3B5C74" w14:textId="47ECC0FE">
      <w:r w:rsidR="00E6754A">
        <w:rPr/>
        <w:t xml:space="preserve">She's just very keen to encourage critical thinking and I </w:t>
      </w:r>
      <w:r w:rsidR="00E6754A">
        <w:rPr/>
        <w:t>was</w:t>
      </w:r>
      <w:r w:rsidR="00E6754A">
        <w:rPr/>
        <w:t xml:space="preserve"> and </w:t>
      </w:r>
      <w:r w:rsidR="00E6754A">
        <w:rPr/>
        <w:t>I've</w:t>
      </w:r>
      <w:r w:rsidR="00E6754A">
        <w:rPr/>
        <w:t xml:space="preserve"> seen that, </w:t>
      </w:r>
      <w:r w:rsidR="00E6754A">
        <w:rPr/>
        <w:t>believe it or not</w:t>
      </w:r>
      <w:r w:rsidR="00E6754A">
        <w:rPr/>
        <w:t>, I</w:t>
      </w:r>
      <w:r w:rsidR="00E6754A">
        <w:rPr/>
        <w:t xml:space="preserve"> </w:t>
      </w:r>
      <w:r w:rsidR="00E6754A">
        <w:rPr/>
        <w:t>I</w:t>
      </w:r>
      <w:r w:rsidR="00E6754A">
        <w:rPr/>
        <w:t xml:space="preserve"> agree. And </w:t>
      </w:r>
      <w:r w:rsidR="00E6754A">
        <w:rPr/>
        <w:t>I've</w:t>
      </w:r>
      <w:r w:rsidR="00E6754A">
        <w:rPr/>
        <w:t xml:space="preserve"> always said when I go into do assemblies, </w:t>
      </w:r>
      <w:r w:rsidR="00E6754A">
        <w:rPr/>
        <w:t>I'm</w:t>
      </w:r>
      <w:r w:rsidR="00E6754A">
        <w:rPr/>
        <w:t xml:space="preserve"> not asking you to agree with me. </w:t>
      </w:r>
      <w:r w:rsidR="00E6754A">
        <w:rPr/>
        <w:t>I'm</w:t>
      </w:r>
      <w:r w:rsidR="00E6754A">
        <w:rPr/>
        <w:t xml:space="preserve"> just asking you to think, think about these </w:t>
      </w:r>
      <w:r w:rsidR="00E6754A">
        <w:rPr/>
        <w:t>things</w:t>
      </w:r>
      <w:r w:rsidR="00E6754A">
        <w:rPr/>
        <w:t xml:space="preserve"> and come to your own conclusion. So </w:t>
      </w:r>
      <w:r w:rsidR="00E6754A">
        <w:rPr/>
        <w:t>just</w:t>
      </w:r>
      <w:r w:rsidR="00E6754A">
        <w:rPr/>
        <w:t xml:space="preserve"> too important not to think about.</w:t>
      </w:r>
    </w:p>
    <w:p w:rsidR="00CB6314" w:rsidRDefault="00E6754A" w14:paraId="51FE1645" w14:textId="159C554D">
      <w:r>
        <w:br/>
      </w:r>
      <w:r w:rsidR="00E6754A">
        <w:rPr/>
        <w:t xml:space="preserve">So </w:t>
      </w:r>
      <w:r w:rsidR="00E6754A">
        <w:rPr/>
        <w:t>that's</w:t>
      </w:r>
      <w:r w:rsidR="00E6754A">
        <w:rPr/>
        <w:t xml:space="preserve"> </w:t>
      </w:r>
      <w:r w:rsidR="00E6754A">
        <w:rPr/>
        <w:t>that's</w:t>
      </w:r>
      <w:r w:rsidR="00E6754A">
        <w:rPr/>
        <w:t xml:space="preserve"> kind of </w:t>
      </w:r>
      <w:r w:rsidR="00E6754A">
        <w:rPr/>
        <w:t>where she</w:t>
      </w:r>
      <w:r w:rsidR="00E6754A">
        <w:rPr/>
        <w:t xml:space="preserve"> </w:t>
      </w:r>
      <w:r w:rsidR="00E6754A">
        <w:rPr/>
        <w:t>she's</w:t>
      </w:r>
      <w:r w:rsidR="00E6754A">
        <w:rPr/>
        <w:t xml:space="preserve"> bigger than </w:t>
      </w:r>
      <w:r w:rsidR="00E6754A">
        <w:rPr/>
        <w:t>it's</w:t>
      </w:r>
      <w:r w:rsidR="00E6754A">
        <w:rPr/>
        <w:t xml:space="preserve"> a really </w:t>
      </w:r>
      <w:r w:rsidR="00E6754A">
        <w:rPr/>
        <w:t>great thing</w:t>
      </w:r>
      <w:r w:rsidR="00E6754A">
        <w:rPr/>
        <w:t xml:space="preserve"> to be, you know, training the kids to be able to do that.</w:t>
      </w:r>
      <w:r w:rsidR="695CF73E">
        <w:rPr/>
        <w:t xml:space="preserve"> O</w:t>
      </w:r>
      <w:r w:rsidR="00E6754A">
        <w:rPr/>
        <w:t xml:space="preserve">r debating societies and all that kind of stuff. </w:t>
      </w:r>
      <w:r w:rsidR="00E6754A">
        <w:rPr/>
        <w:t>I've</w:t>
      </w:r>
      <w:r w:rsidR="00E6754A">
        <w:rPr/>
        <w:t xml:space="preserve"> never done debates or anything like that, but it was a bit alien. But I just </w:t>
      </w:r>
      <w:r w:rsidR="00E6754A">
        <w:rPr/>
        <w:t>yeah</w:t>
      </w:r>
      <w:r w:rsidR="00E6754A">
        <w:rPr/>
        <w:t xml:space="preserve">, I just loved </w:t>
      </w:r>
      <w:r w:rsidR="00E6754A">
        <w:rPr/>
        <w:t>it</w:t>
      </w:r>
      <w:r w:rsidR="00E6754A">
        <w:rPr/>
        <w:t xml:space="preserve"> and it was just </w:t>
      </w:r>
      <w:r w:rsidR="00E6754A">
        <w:rPr/>
        <w:t>really nice</w:t>
      </w:r>
      <w:r w:rsidR="00E6754A">
        <w:rPr/>
        <w:t xml:space="preserve">. And that you feel </w:t>
      </w:r>
      <w:r w:rsidR="00E6754A">
        <w:rPr/>
        <w:t>kind of a</w:t>
      </w:r>
      <w:r w:rsidR="00E6754A">
        <w:rPr/>
        <w:t xml:space="preserve"> part of the school as well. </w:t>
      </w:r>
      <w:r w:rsidR="00E6754A">
        <w:rPr/>
        <w:t>Yeah</w:t>
      </w:r>
      <w:r w:rsidR="00E6754A">
        <w:rPr/>
        <w:t xml:space="preserve">. </w:t>
      </w:r>
      <w:r w:rsidR="00E6754A">
        <w:rPr/>
        <w:t>You're</w:t>
      </w:r>
      <w:r w:rsidR="00E6754A">
        <w:rPr/>
        <w:t xml:space="preserve"> just. </w:t>
      </w:r>
      <w:r w:rsidR="00E6754A">
        <w:rPr/>
        <w:t>You're</w:t>
      </w:r>
      <w:r w:rsidR="00E6754A">
        <w:rPr/>
        <w:t xml:space="preserve">. I was there for the </w:t>
      </w:r>
      <w:r w:rsidR="00E6754A">
        <w:rPr/>
        <w:t>whole day</w:t>
      </w:r>
      <w:r w:rsidR="00E6754A">
        <w:rPr/>
        <w:t xml:space="preserve"> at that point. But </w:t>
      </w:r>
      <w:r w:rsidR="00E6754A">
        <w:rPr/>
        <w:t>yeah</w:t>
      </w:r>
      <w:r w:rsidR="00E6754A">
        <w:rPr/>
        <w:t>, you</w:t>
      </w:r>
      <w:r w:rsidR="00E6754A">
        <w:rPr/>
        <w:t xml:space="preserve"> </w:t>
      </w:r>
      <w:r w:rsidR="00E6754A">
        <w:rPr/>
        <w:t>you</w:t>
      </w:r>
      <w:r w:rsidR="00E6754A">
        <w:rPr/>
        <w:t xml:space="preserve"> started feeling really kind of part of the school community, which is, which is </w:t>
      </w:r>
      <w:r w:rsidR="00E6754A">
        <w:rPr/>
        <w:t>really nice</w:t>
      </w:r>
      <w:r w:rsidR="00E6754A">
        <w:rPr/>
        <w:t xml:space="preserve">. And another </w:t>
      </w:r>
      <w:r w:rsidR="00E6754A">
        <w:rPr/>
        <w:t>nice thing</w:t>
      </w:r>
      <w:r w:rsidR="00E6754A">
        <w:rPr/>
        <w:t xml:space="preserve"> they did was</w:t>
      </w:r>
      <w:r w:rsidR="7276BB6E">
        <w:rPr/>
        <w:t xml:space="preserve"> a</w:t>
      </w:r>
      <w:r w:rsidR="00E6754A">
        <w:rPr/>
        <w:t xml:space="preserve">t the start of </w:t>
      </w:r>
      <w:r w:rsidR="00E6754A">
        <w:rPr/>
        <w:t>term with</w:t>
      </w:r>
      <w:r w:rsidR="00E6754A">
        <w:rPr/>
        <w:t xml:space="preserve"> the new S</w:t>
      </w:r>
      <w:r w:rsidR="6BCB3EDB">
        <w:rPr/>
        <w:t>1s</w:t>
      </w:r>
      <w:r w:rsidR="00E6754A">
        <w:rPr/>
        <w:t xml:space="preserve"> </w:t>
      </w:r>
      <w:r w:rsidR="00E6754A">
        <w:rPr/>
        <w:t>came</w:t>
      </w:r>
      <w:r w:rsidR="00E6754A">
        <w:rPr/>
        <w:t xml:space="preserve"> up. They </w:t>
      </w:r>
      <w:r w:rsidR="00E6754A">
        <w:rPr/>
        <w:t>had a thing</w:t>
      </w:r>
      <w:r w:rsidR="00E6754A">
        <w:rPr/>
        <w:t>.</w:t>
      </w:r>
      <w:r>
        <w:br/>
      </w:r>
      <w:r w:rsidR="00E6754A">
        <w:rPr/>
        <w:t>, where the parents of the new first years could come up to the school.</w:t>
      </w:r>
      <w:r>
        <w:br/>
      </w:r>
      <w:r w:rsidR="00E6754A">
        <w:rPr/>
        <w:t xml:space="preserve">I get introduced to the </w:t>
      </w:r>
      <w:r w:rsidR="00E6754A">
        <w:rPr/>
        <w:t>the</w:t>
      </w:r>
      <w:r w:rsidR="00E6754A">
        <w:rPr/>
        <w:t xml:space="preserve"> head, the senior managers, the various, you know, guidance teachers, support staff, </w:t>
      </w:r>
      <w:r w:rsidR="00E6754A">
        <w:rPr/>
        <w:t>that kind of thing</w:t>
      </w:r>
      <w:r w:rsidR="00E6754A">
        <w:rPr/>
        <w:t xml:space="preserve">. And the kids would show their parents around the various classrooms and show them their work </w:t>
      </w:r>
      <w:r w:rsidR="00E6754A">
        <w:rPr/>
        <w:t>and</w:t>
      </w:r>
      <w:r w:rsidR="00E6754A">
        <w:rPr/>
        <w:t xml:space="preserve"> but they invited me </w:t>
      </w:r>
      <w:r w:rsidR="00E6754A">
        <w:rPr/>
        <w:t>in</w:t>
      </w:r>
      <w:r w:rsidR="00E6754A">
        <w:rPr/>
        <w:t xml:space="preserve"> the Church of Scotland minister in so as part of that they said here are your school chaplains as well. </w:t>
      </w:r>
      <w:r w:rsidR="00E6754A">
        <w:rPr/>
        <w:t>They'll</w:t>
      </w:r>
      <w:r w:rsidR="00E6754A">
        <w:rPr/>
        <w:t xml:space="preserve"> be around the school. </w:t>
      </w:r>
      <w:r w:rsidR="00E6754A">
        <w:rPr/>
        <w:t>You'll</w:t>
      </w:r>
      <w:r w:rsidR="00E6754A">
        <w:rPr/>
        <w:t xml:space="preserve"> see them there. </w:t>
      </w:r>
      <w:r w:rsidR="00E6754A">
        <w:rPr/>
        <w:t>And if</w:t>
      </w:r>
      <w:r w:rsidR="00E6754A">
        <w:rPr/>
        <w:t xml:space="preserve"> </w:t>
      </w:r>
      <w:r w:rsidR="00E6754A">
        <w:rPr/>
        <w:t>if</w:t>
      </w:r>
      <w:r w:rsidR="00E6754A">
        <w:rPr/>
        <w:t xml:space="preserve"> the kids ever want to </w:t>
      </w:r>
      <w:r w:rsidR="00E6754A">
        <w:rPr/>
        <w:t>go and talk</w:t>
      </w:r>
      <w:r w:rsidR="00E6754A">
        <w:rPr/>
        <w:t xml:space="preserve"> to them, there's Brian and Callum there. So pleased </w:t>
      </w:r>
      <w:r w:rsidR="00E6754A">
        <w:rPr/>
        <w:t>to</w:t>
      </w:r>
      <w:r w:rsidR="00E6754A">
        <w:rPr/>
        <w:t xml:space="preserve">. </w:t>
      </w:r>
      <w:r w:rsidR="00E6754A">
        <w:rPr/>
        <w:t>So</w:t>
      </w:r>
      <w:r w:rsidR="00E6754A">
        <w:rPr/>
        <w:t xml:space="preserve"> </w:t>
      </w:r>
      <w:r w:rsidR="00E6754A">
        <w:rPr/>
        <w:t>it's</w:t>
      </w:r>
      <w:r w:rsidR="00E6754A">
        <w:rPr/>
        <w:t xml:space="preserve"> just </w:t>
      </w:r>
      <w:r w:rsidR="00E6754A">
        <w:rPr/>
        <w:t>really nice</w:t>
      </w:r>
      <w:r w:rsidR="00E6754A">
        <w:rPr/>
        <w:t xml:space="preserve"> to feel that kind of sense of</w:t>
      </w:r>
      <w:r w:rsidR="4FDF8B1A">
        <w:rPr/>
        <w:t xml:space="preserve"> b</w:t>
      </w:r>
      <w:r w:rsidR="00E6754A">
        <w:rPr/>
        <w:t>eing included in that school community in that sense.</w:t>
      </w:r>
      <w:r w:rsidR="63EBC8DE">
        <w:rPr/>
        <w:t xml:space="preserve"> </w:t>
      </w:r>
      <w:r w:rsidR="00E6754A">
        <w:rPr/>
        <w:t xml:space="preserve">It's just a couple of things that have happened recently. So </w:t>
      </w:r>
      <w:r w:rsidR="00E6754A">
        <w:rPr/>
        <w:t>yeah</w:t>
      </w:r>
      <w:r w:rsidR="00E6754A">
        <w:rPr/>
        <w:t xml:space="preserve">, </w:t>
      </w:r>
      <w:r w:rsidR="00E6754A">
        <w:rPr/>
        <w:t>really</w:t>
      </w:r>
      <w:r w:rsidR="00E6754A">
        <w:rPr/>
        <w:t xml:space="preserve"> encouraged by that.</w:t>
      </w:r>
      <w:proofErr w:type="spellStart"/>
      <w:proofErr w:type="spellEnd"/>
      <w:proofErr w:type="gramStart"/>
      <w:proofErr w:type="gramEnd"/>
      <w:proofErr w:type="gramStart"/>
      <w:proofErr w:type="gramEnd"/>
      <w:proofErr w:type="gramStart"/>
      <w:proofErr w:type="gramEnd"/>
      <w:proofErr w:type="spellStart"/>
      <w:proofErr w:type="spellEnd"/>
      <w:proofErr w:type="gramStart"/>
      <w:proofErr w:type="gramEnd"/>
      <w:proofErr w:type="gramStart"/>
      <w:proofErr w:type="gramEnd"/>
      <w:proofErr w:type="gramStart"/>
      <w:proofErr w:type="gramEnd"/>
    </w:p>
    <w:p w:rsidR="00CB6314" w:rsidRDefault="00E6754A" w14:paraId="1BA9288A" w14:textId="77777777">
      <w:r>
        <w:rPr>
          <w:b/>
        </w:rPr>
        <w:t>Annemarie Douglas</w:t>
      </w:r>
      <w:r>
        <w:rPr>
          <w:b/>
        </w:rPr>
        <w:br/>
      </w:r>
      <w:r>
        <w:t>15:30</w:t>
      </w:r>
      <w:r>
        <w:br/>
      </w:r>
      <w:r>
        <w:t>Oh yeah.</w:t>
      </w:r>
      <w:r>
        <w:br/>
      </w:r>
      <w:r>
        <w:t>OK. What are the most significant challenges you've faced in rural ministry?</w:t>
      </w:r>
    </w:p>
    <w:p w:rsidR="00CB6314" w:rsidRDefault="00E6754A" w14:paraId="4384F6F2" w14:textId="11C9A38C">
      <w:r w:rsidRPr="32909CFF" w:rsidR="00E6754A">
        <w:rPr>
          <w:b w:val="1"/>
          <w:bCs w:val="1"/>
        </w:rPr>
        <w:t>Calum MacMillan</w:t>
      </w:r>
      <w:r>
        <w:br/>
      </w:r>
      <w:r w:rsidR="00E6754A">
        <w:rPr/>
        <w:t>15:39</w:t>
      </w:r>
      <w:r>
        <w:br/>
      </w:r>
      <w:r w:rsidR="00E6754A">
        <w:rPr/>
        <w:t xml:space="preserve">Oh, that's a very good question as well, one that jumps to mind straight away is just in a sense that especially with younger folks, it's </w:t>
      </w:r>
      <w:r w:rsidR="00E6754A">
        <w:rPr/>
        <w:t>it's</w:t>
      </w:r>
      <w:r w:rsidR="00E6754A">
        <w:rPr/>
        <w:t xml:space="preserve"> a transient nature of </w:t>
      </w:r>
      <w:r w:rsidR="00E6754A">
        <w:rPr/>
        <w:t>of</w:t>
      </w:r>
      <w:r w:rsidR="00E6754A">
        <w:rPr/>
        <w:t xml:space="preserve"> younger people who just drawn down to the </w:t>
      </w:r>
      <w:r w:rsidR="00E6754A">
        <w:rPr/>
        <w:t>the</w:t>
      </w:r>
      <w:r w:rsidR="00E6754A">
        <w:rPr/>
        <w:t xml:space="preserve"> big cities for </w:t>
      </w:r>
      <w:r w:rsidR="00E6754A">
        <w:rPr/>
        <w:t>for</w:t>
      </w:r>
      <w:r w:rsidR="00E6754A">
        <w:rPr/>
        <w:t xml:space="preserve"> work and for various things. </w:t>
      </w:r>
      <w:r w:rsidR="00E6754A">
        <w:rPr/>
        <w:t>So</w:t>
      </w:r>
      <w:r w:rsidR="00E6754A">
        <w:rPr/>
        <w:t xml:space="preserve"> </w:t>
      </w:r>
      <w:r w:rsidR="00E6754A">
        <w:rPr/>
        <w:t>we've</w:t>
      </w:r>
      <w:r w:rsidR="00E6754A">
        <w:rPr/>
        <w:t xml:space="preserve"> been very blessed to have, you know, 20-30 something year olds but</w:t>
      </w:r>
      <w:r w:rsidR="0228A112">
        <w:rPr/>
        <w:t xml:space="preserve"> t</w:t>
      </w:r>
      <w:r w:rsidR="00E6754A">
        <w:rPr/>
        <w:t>he very nature of being up here</w:t>
      </w:r>
      <w:r w:rsidR="2F893273">
        <w:rPr/>
        <w:t xml:space="preserve">, </w:t>
      </w:r>
      <w:r w:rsidR="2F893273">
        <w:rPr/>
        <w:t>i</w:t>
      </w:r>
      <w:r w:rsidR="00E6754A">
        <w:rPr/>
        <w:t>t's</w:t>
      </w:r>
      <w:r w:rsidR="00E6754A">
        <w:rPr/>
        <w:t xml:space="preserve"> they </w:t>
      </w:r>
      <w:r w:rsidR="00E6754A">
        <w:rPr/>
        <w:t>don't</w:t>
      </w:r>
      <w:r w:rsidR="00E6754A">
        <w:rPr/>
        <w:t xml:space="preserve"> stay. </w:t>
      </w:r>
      <w:r w:rsidR="00E6754A">
        <w:rPr/>
        <w:t>They'll</w:t>
      </w:r>
      <w:r w:rsidR="00E6754A">
        <w:rPr/>
        <w:t xml:space="preserve"> stay for a few years and then</w:t>
      </w:r>
      <w:r w:rsidR="460707BC">
        <w:rPr/>
        <w:t xml:space="preserve"> </w:t>
      </w:r>
      <w:r w:rsidR="460707BC">
        <w:rPr/>
        <w:t>m</w:t>
      </w:r>
      <w:r w:rsidR="00E6754A">
        <w:rPr/>
        <w:t>ove on</w:t>
      </w:r>
      <w:r w:rsidR="00E6754A">
        <w:rPr/>
        <w:t xml:space="preserve"> somewhere else. So there's a there's always that kind of a degree of not quite brain drain, but</w:t>
      </w:r>
      <w:r w:rsidR="00E6754A">
        <w:rPr/>
        <w:t xml:space="preserve"> a lot of the employment is in the big, bigger towns and cities, and that always draws people, draws people away, so it is hard to keep</w:t>
      </w:r>
      <w:r w:rsidR="0EABC774">
        <w:rPr/>
        <w:t xml:space="preserve"> y</w:t>
      </w:r>
      <w:r w:rsidR="00E6754A">
        <w:rPr/>
        <w:t>ounger folks around and in the church that is there can be a turnover.</w:t>
      </w:r>
      <w:r>
        <w:br/>
      </w:r>
      <w:r w:rsidR="00E6754A">
        <w:rPr/>
        <w:t xml:space="preserve">So I that's difficult, that is difficult, but you it's understandable at the same time, but it's one of the challenges of </w:t>
      </w:r>
      <w:r w:rsidR="00E6754A">
        <w:rPr/>
        <w:t>of</w:t>
      </w:r>
      <w:r w:rsidR="00E6754A">
        <w:rPr/>
        <w:t xml:space="preserve"> being rural everywhere is</w:t>
      </w:r>
      <w:r w:rsidR="75E8CE5D">
        <w:rPr/>
        <w:t xml:space="preserve"> ‘</w:t>
      </w:r>
      <w:r w:rsidR="00E6754A">
        <w:rPr/>
        <w:t>How do you how do you keep kind of folks local</w:t>
      </w:r>
      <w:r w:rsidR="4210906F">
        <w:rPr/>
        <w:t>’</w:t>
      </w:r>
      <w:r w:rsidR="00E6754A">
        <w:rPr/>
        <w:t xml:space="preserve"> or where the where the employment and where the more people and especially of younger folks are maybe single and that's where they're more likely to meet other young people and all the rest of it there is, there's always a draw away from </w:t>
      </w:r>
      <w:r w:rsidR="00E6754A">
        <w:rPr/>
        <w:t>from</w:t>
      </w:r>
      <w:r w:rsidR="00E6754A">
        <w:rPr/>
        <w:t xml:space="preserve"> the small places to the bigger places that that's tricky.</w:t>
      </w:r>
    </w:p>
    <w:p w:rsidR="00CB6314" w:rsidRDefault="00E6754A" w14:paraId="5F028052" w14:textId="77777777">
      <w:r>
        <w:rPr>
          <w:b/>
        </w:rPr>
        <w:t>Annemarie Douglas</w:t>
      </w:r>
      <w:r>
        <w:rPr>
          <w:b/>
        </w:rPr>
        <w:br/>
      </w:r>
      <w:r>
        <w:t>17:08</w:t>
      </w:r>
      <w:r>
        <w:br/>
      </w:r>
      <w:r>
        <w:t xml:space="preserve">How does that relate to the mission to Church mission? Like how </w:t>
      </w:r>
      <w:proofErr w:type="gramStart"/>
      <w:r>
        <w:t>does that impact</w:t>
      </w:r>
      <w:proofErr w:type="gramEnd"/>
      <w:r>
        <w:t xml:space="preserve"> you in terms of?</w:t>
      </w:r>
      <w:r>
        <w:br/>
      </w:r>
      <w:r>
        <w:t>In mission.</w:t>
      </w:r>
    </w:p>
    <w:p w:rsidR="00CB6314" w:rsidRDefault="00E6754A" w14:paraId="772A8AE3" w14:textId="37B2FB2C">
      <w:r w:rsidRPr="32909CFF" w:rsidR="00E6754A">
        <w:rPr>
          <w:b w:val="1"/>
          <w:bCs w:val="1"/>
        </w:rPr>
        <w:t>Calum MacMillan</w:t>
      </w:r>
      <w:r>
        <w:br/>
      </w:r>
      <w:r w:rsidR="00E6754A">
        <w:rPr/>
        <w:t>17:17</w:t>
      </w:r>
      <w:r>
        <w:br/>
      </w:r>
      <w:r w:rsidR="00E6754A">
        <w:rPr/>
        <w:t xml:space="preserve">Well, </w:t>
      </w:r>
      <w:r w:rsidR="00E6754A">
        <w:rPr/>
        <w:t>yeah</w:t>
      </w:r>
      <w:r w:rsidR="00E6754A">
        <w:rPr/>
        <w:t xml:space="preserve">. I mean, </w:t>
      </w:r>
      <w:r w:rsidR="00E6754A">
        <w:rPr/>
        <w:t>there's</w:t>
      </w:r>
      <w:r w:rsidR="00E6754A">
        <w:rPr/>
        <w:t xml:space="preserve"> two sides to that question. It does </w:t>
      </w:r>
      <w:r w:rsidR="00E6754A">
        <w:rPr/>
        <w:t>impact</w:t>
      </w:r>
      <w:r w:rsidR="00E6754A">
        <w:rPr/>
        <w:t xml:space="preserve"> you in that even over the next couple of months, </w:t>
      </w:r>
      <w:r w:rsidR="00E6754A">
        <w:rPr/>
        <w:t>we're</w:t>
      </w:r>
      <w:r w:rsidR="00E6754A">
        <w:rPr/>
        <w:t xml:space="preserve"> losing three of our younger folks, our Minister in Training's </w:t>
      </w:r>
      <w:r w:rsidR="00E6754A">
        <w:rPr/>
        <w:t>finishing</w:t>
      </w:r>
      <w:r w:rsidR="00E6754A">
        <w:rPr/>
        <w:t xml:space="preserve"> and </w:t>
      </w:r>
      <w:r w:rsidR="00E6754A">
        <w:rPr/>
        <w:t>he's</w:t>
      </w:r>
      <w:r w:rsidR="00E6754A">
        <w:rPr/>
        <w:t xml:space="preserve"> moving on for the next stage of training. </w:t>
      </w:r>
      <w:r w:rsidR="00E6754A">
        <w:rPr/>
        <w:t>So</w:t>
      </w:r>
      <w:r w:rsidR="00E6754A">
        <w:rPr/>
        <w:t xml:space="preserve"> </w:t>
      </w:r>
      <w:r w:rsidR="00E6754A">
        <w:rPr/>
        <w:t>he's</w:t>
      </w:r>
      <w:r w:rsidR="00E6754A">
        <w:rPr/>
        <w:t xml:space="preserve"> in his late 20s. </w:t>
      </w:r>
      <w:r w:rsidR="00E6754A">
        <w:rPr/>
        <w:t>So</w:t>
      </w:r>
      <w:r w:rsidR="00E6754A">
        <w:rPr/>
        <w:t xml:space="preserve"> </w:t>
      </w:r>
      <w:r w:rsidR="00E6754A">
        <w:rPr/>
        <w:t>we're</w:t>
      </w:r>
      <w:r w:rsidR="00E6754A">
        <w:rPr/>
        <w:t xml:space="preserve"> losing him and his wife</w:t>
      </w:r>
      <w:r w:rsidR="6453E255">
        <w:rPr/>
        <w:t xml:space="preserve">. </w:t>
      </w:r>
      <w:r w:rsidR="00E6754A">
        <w:rPr/>
        <w:t>There's</w:t>
      </w:r>
      <w:r w:rsidR="00E6754A">
        <w:rPr/>
        <w:t xml:space="preserve"> another girl losing her 30. </w:t>
      </w:r>
      <w:r w:rsidR="00E6754A">
        <w:rPr/>
        <w:t>She's</w:t>
      </w:r>
      <w:r w:rsidR="00E6754A">
        <w:rPr/>
        <w:t xml:space="preserve"> a teacher </w:t>
      </w:r>
      <w:r w:rsidR="00E6754A">
        <w:rPr/>
        <w:t>who's</w:t>
      </w:r>
      <w:r w:rsidR="00E6754A">
        <w:rPr/>
        <w:t xml:space="preserve"> </w:t>
      </w:r>
      <w:r w:rsidR="00E6754A">
        <w:rPr/>
        <w:t>going</w:t>
      </w:r>
      <w:r w:rsidR="00E6754A">
        <w:rPr/>
        <w:t xml:space="preserve"> off to Bali for two years, taking a career break to teach out there.</w:t>
      </w:r>
      <w:r w:rsidR="60FDBD57">
        <w:rPr/>
        <w:t xml:space="preserve"> </w:t>
      </w:r>
      <w:r w:rsidR="00E6754A">
        <w:rPr/>
        <w:t>And another</w:t>
      </w:r>
      <w:r w:rsidR="09D429BC">
        <w:rPr/>
        <w:t xml:space="preserve"> </w:t>
      </w:r>
      <w:r w:rsidR="00E6754A">
        <w:rPr/>
        <w:t>30 year old</w:t>
      </w:r>
      <w:r w:rsidR="00E6754A">
        <w:rPr/>
        <w:t xml:space="preserve"> </w:t>
      </w:r>
      <w:r w:rsidR="00E6754A">
        <w:rPr/>
        <w:t>who's</w:t>
      </w:r>
      <w:r w:rsidR="00E6754A">
        <w:rPr/>
        <w:t xml:space="preserve"> going </w:t>
      </w:r>
      <w:r w:rsidR="00E6754A">
        <w:rPr/>
        <w:t>off to</w:t>
      </w:r>
      <w:r w:rsidR="00E6754A">
        <w:rPr/>
        <w:t xml:space="preserve"> </w:t>
      </w:r>
      <w:r w:rsidR="00E6754A">
        <w:rPr/>
        <w:t>to</w:t>
      </w:r>
      <w:r w:rsidR="00E6754A">
        <w:rPr/>
        <w:t xml:space="preserve"> do mission in? Let me get this right.</w:t>
      </w:r>
      <w:r w:rsidR="5712BCA7">
        <w:rPr/>
        <w:t xml:space="preserve"> </w:t>
      </w:r>
      <w:r w:rsidR="00E6754A">
        <w:rPr/>
        <w:t xml:space="preserve">In Spain, so </w:t>
      </w:r>
      <w:r w:rsidR="00E6754A">
        <w:rPr/>
        <w:t>we're</w:t>
      </w:r>
      <w:r w:rsidR="00E6754A">
        <w:rPr/>
        <w:t xml:space="preserve"> losing 3/4 of our that kind of demographic between now and September. So that is a blow. And I put a strain on the rest of your resources because even just to keep a basic Sunday service going, there's, you know, you need your te</w:t>
      </w:r>
      <w:r w:rsidR="07C4EAED">
        <w:rPr/>
        <w:t>as</w:t>
      </w:r>
      <w:r w:rsidR="00E6754A">
        <w:rPr/>
        <w:t>, coffees, your welcome team, your sound desk, your music, praise team.</w:t>
      </w:r>
      <w:r w:rsidR="4E799B47">
        <w:rPr/>
        <w:t xml:space="preserve"> </w:t>
      </w:r>
      <w:r w:rsidR="00E6754A">
        <w:rPr/>
        <w:t>So some of the folks are leaving</w:t>
      </w:r>
      <w:r w:rsidR="0FAF95A2">
        <w:rPr/>
        <w:t>, a singer, g</w:t>
      </w:r>
      <w:r w:rsidR="00E6754A">
        <w:rPr/>
        <w:t>uitar and sings, the another one is one of our Sunday school teachers, so it does have a short term impact in that you're losing some of the more active really involved people in your communication, which puts a strain on the g</w:t>
      </w:r>
      <w:r w:rsidR="3215DF6A">
        <w:rPr/>
        <w:t>uys that are</w:t>
      </w:r>
      <w:r w:rsidR="00E6754A">
        <w:rPr/>
        <w:t xml:space="preserve"> left and does feel a perpetual battle trying to fill some of these gaps.</w:t>
      </w:r>
      <w:r>
        <w:br/>
      </w:r>
      <w:r w:rsidR="00E6754A">
        <w:rPr/>
        <w:t xml:space="preserve">But on the other hand, </w:t>
      </w:r>
      <w:r w:rsidR="00E6754A">
        <w:rPr/>
        <w:t>you've</w:t>
      </w:r>
      <w:r w:rsidR="00E6754A">
        <w:rPr/>
        <w:t xml:space="preserve"> got to come at it from a faith-based perspective as well and say the Lord provides, and if </w:t>
      </w:r>
      <w:r w:rsidR="00E6754A">
        <w:rPr/>
        <w:t>he's</w:t>
      </w:r>
      <w:r w:rsidR="00E6754A">
        <w:rPr/>
        <w:t xml:space="preserve"> calling folks away, which we believe he is, then he will also provide.</w:t>
      </w:r>
      <w:r w:rsidR="7DC5747A">
        <w:rPr/>
        <w:t xml:space="preserve"> </w:t>
      </w:r>
      <w:r w:rsidR="00E6754A">
        <w:rPr/>
        <w:t xml:space="preserve">Everything we need in their place, so </w:t>
      </w:r>
      <w:r w:rsidR="00E6754A">
        <w:rPr/>
        <w:t>it's</w:t>
      </w:r>
      <w:r w:rsidR="00E6754A">
        <w:rPr/>
        <w:t xml:space="preserve"> trying to see it through this lens of faith that I love the Bible Project </w:t>
      </w:r>
      <w:r w:rsidR="00E6754A">
        <w:rPr/>
        <w:t>podcast</w:t>
      </w:r>
      <w:r w:rsidR="00E6754A">
        <w:rPr/>
        <w:t xml:space="preserve"> and they had one about mindset. We can look at the world of a </w:t>
      </w:r>
      <w:r w:rsidR="00E6754A">
        <w:rPr/>
        <w:t>scarcity</w:t>
      </w:r>
      <w:r w:rsidR="00E6754A">
        <w:rPr/>
        <w:t xml:space="preserve"> mindset. </w:t>
      </w:r>
      <w:r w:rsidR="00E6754A">
        <w:rPr/>
        <w:t>There's</w:t>
      </w:r>
      <w:r w:rsidR="00E6754A">
        <w:rPr/>
        <w:t xml:space="preserve"> not enough and just trying and grab and hold on to what we have </w:t>
      </w:r>
      <w:r w:rsidR="00E6754A">
        <w:rPr/>
        <w:t xml:space="preserve">or </w:t>
      </w:r>
      <w:r w:rsidR="00E6754A">
        <w:rPr/>
        <w:t>maybe a</w:t>
      </w:r>
      <w:r w:rsidR="00E6754A">
        <w:rPr/>
        <w:t xml:space="preserve"> more biblical mindset is to </w:t>
      </w:r>
      <w:r w:rsidR="00E6754A">
        <w:rPr/>
        <w:t>realise</w:t>
      </w:r>
      <w:r w:rsidR="00E6754A">
        <w:rPr/>
        <w:t xml:space="preserve"> that this world is the </w:t>
      </w:r>
      <w:r w:rsidR="00E6754A">
        <w:rPr/>
        <w:t>Lord's</w:t>
      </w:r>
      <w:r w:rsidR="00E6754A">
        <w:rPr/>
        <w:t xml:space="preserve"> and he provides all that we need. And </w:t>
      </w:r>
      <w:r w:rsidR="00E6754A">
        <w:rPr/>
        <w:t>that's</w:t>
      </w:r>
      <w:r w:rsidR="00E6754A">
        <w:rPr/>
        <w:t xml:space="preserve"> an easy thing to say. </w:t>
      </w:r>
      <w:r w:rsidR="00E6754A">
        <w:rPr/>
        <w:t>It's</w:t>
      </w:r>
      <w:r w:rsidR="00E6754A">
        <w:rPr/>
        <w:t xml:space="preserve"> </w:t>
      </w:r>
      <w:r w:rsidR="00E6754A">
        <w:rPr/>
        <w:t>a harder thing</w:t>
      </w:r>
      <w:r w:rsidR="00E6754A">
        <w:rPr/>
        <w:t xml:space="preserve"> to </w:t>
      </w:r>
      <w:r w:rsidR="00E6754A">
        <w:rPr/>
        <w:t>live</w:t>
      </w:r>
      <w:r w:rsidR="56F1ECD8">
        <w:rPr/>
        <w:t xml:space="preserve"> b</w:t>
      </w:r>
      <w:r w:rsidR="00E6754A">
        <w:rPr/>
        <w:t xml:space="preserve">ut </w:t>
      </w:r>
      <w:r w:rsidR="00E6754A">
        <w:rPr/>
        <w:t>I'm</w:t>
      </w:r>
      <w:r w:rsidR="00E6754A">
        <w:rPr/>
        <w:t xml:space="preserve"> trying to drum that into myself </w:t>
      </w:r>
      <w:r w:rsidR="00E6754A">
        <w:rPr/>
        <w:t>at the moment</w:t>
      </w:r>
      <w:r w:rsidR="00E6754A">
        <w:rPr/>
        <w:t>.</w:t>
      </w:r>
      <w:r w:rsidR="5BCFE702">
        <w:rPr/>
        <w:t xml:space="preserve"> </w:t>
      </w:r>
      <w:r w:rsidR="00E6754A">
        <w:rPr/>
        <w:t xml:space="preserve">If </w:t>
      </w:r>
      <w:r w:rsidR="00E6754A">
        <w:rPr/>
        <w:t>he's</w:t>
      </w:r>
      <w:r w:rsidR="00E6754A">
        <w:rPr/>
        <w:t xml:space="preserve"> calling folks away, but he also knows what we </w:t>
      </w:r>
      <w:r w:rsidR="00E6754A">
        <w:rPr/>
        <w:t>need</w:t>
      </w:r>
      <w:r w:rsidR="00E6754A">
        <w:rPr/>
        <w:t xml:space="preserve"> and </w:t>
      </w:r>
      <w:r w:rsidR="00E6754A">
        <w:rPr/>
        <w:t>he'll</w:t>
      </w:r>
      <w:r w:rsidR="00E6754A">
        <w:rPr/>
        <w:t xml:space="preserve"> provide what we need. </w:t>
      </w:r>
      <w:r w:rsidR="00E6754A">
        <w:rPr/>
        <w:t>So</w:t>
      </w:r>
      <w:r w:rsidR="00E6754A">
        <w:rPr/>
        <w:t xml:space="preserve"> there might be short term pressures, but we hope and pray </w:t>
      </w:r>
      <w:r w:rsidR="00E6754A">
        <w:rPr/>
        <w:t>that it will be</w:t>
      </w:r>
      <w:r w:rsidR="00E6754A">
        <w:rPr/>
        <w:t xml:space="preserve"> our needs will be supplied beyond that.</w:t>
      </w:r>
      <w:proofErr w:type="gramStart"/>
      <w:proofErr w:type="gramEnd"/>
      <w:proofErr w:type="gramStart"/>
      <w:proofErr w:type="gramEnd"/>
      <w:proofErr w:type="gramStart"/>
      <w:proofErr w:type="gramEnd"/>
    </w:p>
    <w:p w:rsidR="00CB6314" w:rsidRDefault="00E6754A" w14:paraId="361F0F84" w14:textId="6FC5DD50">
      <w:r w:rsidRPr="32909CFF" w:rsidR="00E6754A">
        <w:rPr>
          <w:b w:val="1"/>
          <w:bCs w:val="1"/>
        </w:rPr>
        <w:t>Annemarie Douglas</w:t>
      </w:r>
      <w:r>
        <w:br/>
      </w:r>
      <w:r w:rsidR="00E6754A">
        <w:rPr/>
        <w:t>19:41</w:t>
      </w:r>
      <w:r>
        <w:br/>
      </w:r>
      <w:r w:rsidR="00E6754A">
        <w:rPr/>
        <w:t>Anything else in terms of challenges?</w:t>
      </w:r>
    </w:p>
    <w:p w:rsidR="00CB6314" w:rsidP="32909CFF" w:rsidRDefault="00E6754A" w14:paraId="7F5F9A10" w14:textId="4EEA1E7E">
      <w:pPr>
        <w:pStyle w:val="Normal"/>
        <w:suppressLineNumbers w:val="0"/>
        <w:bidi w:val="0"/>
        <w:spacing w:before="0" w:beforeAutospacing="off" w:after="200" w:afterAutospacing="off" w:line="276" w:lineRule="auto"/>
        <w:ind w:left="0" w:right="0"/>
        <w:jc w:val="left"/>
      </w:pPr>
      <w:r w:rsidRPr="32909CFF" w:rsidR="00E6754A">
        <w:rPr>
          <w:b w:val="1"/>
          <w:bCs w:val="1"/>
        </w:rPr>
        <w:t>Calum MacMillan</w:t>
      </w:r>
      <w:r>
        <w:br/>
      </w:r>
      <w:r w:rsidR="00E6754A">
        <w:rPr/>
        <w:t>19:50</w:t>
      </w:r>
      <w:r>
        <w:br/>
      </w:r>
      <w:r w:rsidR="00E6754A">
        <w:rPr/>
        <w:t xml:space="preserve">I </w:t>
      </w:r>
      <w:r w:rsidR="00E6754A">
        <w:rPr/>
        <w:t>wouldn't</w:t>
      </w:r>
      <w:r w:rsidR="00E6754A">
        <w:rPr/>
        <w:t xml:space="preserve"> </w:t>
      </w:r>
      <w:r w:rsidR="00E6754A">
        <w:rPr/>
        <w:t>say not</w:t>
      </w:r>
      <w:r w:rsidR="00E6754A">
        <w:rPr/>
        <w:t xml:space="preserve"> so much. Then go back and maybe make another positive thing.</w:t>
      </w:r>
      <w:r>
        <w:br/>
      </w:r>
      <w:r w:rsidR="00E6754A">
        <w:rPr/>
        <w:t xml:space="preserve">One of the things </w:t>
      </w:r>
      <w:r w:rsidR="00E6754A">
        <w:rPr/>
        <w:t>maybe</w:t>
      </w:r>
      <w:r w:rsidR="69530A25">
        <w:rPr/>
        <w:t xml:space="preserve"> </w:t>
      </w:r>
      <w:r w:rsidR="00E6754A">
        <w:rPr/>
        <w:t>I</w:t>
      </w:r>
      <w:r w:rsidR="00E6754A">
        <w:rPr/>
        <w:t xml:space="preserve"> </w:t>
      </w:r>
      <w:r w:rsidR="0ABA1569">
        <w:rPr/>
        <w:t>don’t</w:t>
      </w:r>
      <w:r w:rsidR="0ABA1569">
        <w:rPr/>
        <w:t xml:space="preserve"> </w:t>
      </w:r>
      <w:r w:rsidR="00E6754A">
        <w:rPr/>
        <w:t xml:space="preserve">want to say </w:t>
      </w:r>
      <w:r w:rsidR="00E6754A">
        <w:rPr/>
        <w:t>it's</w:t>
      </w:r>
      <w:r w:rsidR="00E6754A">
        <w:rPr/>
        <w:t xml:space="preserve"> unique, but I </w:t>
      </w:r>
      <w:r w:rsidR="00E6754A">
        <w:rPr/>
        <w:t>don't</w:t>
      </w:r>
      <w:r w:rsidR="00E6754A">
        <w:rPr/>
        <w:t xml:space="preserve"> hear of it in too many other places. </w:t>
      </w:r>
      <w:r w:rsidR="00E6754A">
        <w:rPr/>
        <w:t>It's</w:t>
      </w:r>
      <w:r w:rsidR="00E6754A">
        <w:rPr/>
        <w:t xml:space="preserve"> just the cooperation between the </w:t>
      </w:r>
      <w:r w:rsidR="00E6754A">
        <w:rPr/>
        <w:t>various different</w:t>
      </w:r>
      <w:r w:rsidR="00E6754A">
        <w:rPr/>
        <w:t xml:space="preserve"> churches that we have here locally.</w:t>
      </w:r>
      <w:r w:rsidR="6E73B751">
        <w:rPr/>
        <w:t xml:space="preserve"> </w:t>
      </w:r>
      <w:r w:rsidR="00E6754A">
        <w:rPr/>
        <w:t xml:space="preserve">We do a lot together. </w:t>
      </w:r>
      <w:r w:rsidR="00E6754A">
        <w:rPr/>
        <w:t>There's</w:t>
      </w:r>
      <w:r w:rsidR="00E6754A">
        <w:rPr/>
        <w:t xml:space="preserve"> strong relationships between the Baptist Church Churches of Scotland, </w:t>
      </w:r>
      <w:r w:rsidR="00E6754A">
        <w:rPr/>
        <w:t>ourselves</w:t>
      </w:r>
      <w:r w:rsidR="00E6754A">
        <w:rPr/>
        <w:t xml:space="preserve"> and the Free Church and</w:t>
      </w:r>
      <w:r w:rsidR="1FBCCD4E">
        <w:rPr/>
        <w:t xml:space="preserve"> t</w:t>
      </w:r>
      <w:r w:rsidR="00E6754A">
        <w:rPr/>
        <w:t>here was als</w:t>
      </w:r>
      <w:r w:rsidR="0E18021F">
        <w:rPr/>
        <w:t>o a</w:t>
      </w:r>
      <w:r w:rsidR="00E6754A">
        <w:rPr/>
        <w:t xml:space="preserve"> </w:t>
      </w:r>
      <w:r w:rsidR="62CB7345">
        <w:rPr/>
        <w:t xml:space="preserve">small </w:t>
      </w:r>
      <w:r w:rsidR="00E6754A">
        <w:rPr/>
        <w:t xml:space="preserve">independent, </w:t>
      </w:r>
      <w:r w:rsidR="00E6754A">
        <w:rPr/>
        <w:t>kind of charismatic</w:t>
      </w:r>
      <w:r w:rsidR="00E6754A">
        <w:rPr/>
        <w:t xml:space="preserve"> church. </w:t>
      </w:r>
      <w:r w:rsidR="00E6754A">
        <w:rPr/>
        <w:t>So</w:t>
      </w:r>
      <w:r w:rsidR="00E6754A">
        <w:rPr/>
        <w:t xml:space="preserve"> we do a lot of stuff together. </w:t>
      </w:r>
      <w:r w:rsidR="00E6754A">
        <w:rPr/>
        <w:t>So</w:t>
      </w:r>
      <w:r w:rsidR="00E6754A">
        <w:rPr/>
        <w:t xml:space="preserve"> we had a joint church Good Friday service just obviously last Friday. </w:t>
      </w:r>
      <w:r w:rsidR="00E6754A">
        <w:rPr/>
        <w:t>So</w:t>
      </w:r>
      <w:r w:rsidR="00E6754A">
        <w:rPr/>
        <w:t xml:space="preserve"> we hosted it</w:t>
      </w:r>
      <w:r w:rsidR="4A28DC62">
        <w:rPr/>
        <w:t xml:space="preserve">, </w:t>
      </w:r>
      <w:r w:rsidR="00E6754A">
        <w:rPr/>
        <w:t xml:space="preserve">was the Baptist Minister preaching all the local ministers take part and then we serve the communion to </w:t>
      </w:r>
      <w:r w:rsidR="00E6754A">
        <w:rPr/>
        <w:t>everybody</w:t>
      </w:r>
      <w:r w:rsidR="1D155DCF">
        <w:rPr/>
        <w:t>. W</w:t>
      </w:r>
      <w:r w:rsidR="00E6754A">
        <w:rPr/>
        <w:t xml:space="preserve">e do </w:t>
      </w:r>
      <w:r w:rsidR="0E3AEF08">
        <w:rPr/>
        <w:t>a summer</w:t>
      </w:r>
      <w:r w:rsidR="00E6754A">
        <w:rPr/>
        <w:t xml:space="preserve"> outdoor </w:t>
      </w:r>
      <w:r w:rsidR="00E6754A">
        <w:rPr/>
        <w:t>kind of h</w:t>
      </w:r>
      <w:r w:rsidR="647D7B80">
        <w:rPr/>
        <w:t>y</w:t>
      </w:r>
      <w:r w:rsidR="00E6754A">
        <w:rPr/>
        <w:t>m</w:t>
      </w:r>
      <w:r w:rsidR="530470B8">
        <w:rPr/>
        <w:t>n</w:t>
      </w:r>
      <w:r w:rsidR="00E6754A">
        <w:rPr/>
        <w:t xml:space="preserve"> singing event in August and we do a community </w:t>
      </w:r>
      <w:r w:rsidR="443729CB">
        <w:rPr/>
        <w:t>Carol</w:t>
      </w:r>
      <w:r w:rsidR="00E6754A">
        <w:rPr/>
        <w:t xml:space="preserve"> </w:t>
      </w:r>
      <w:r w:rsidR="00E6754A">
        <w:rPr/>
        <w:t xml:space="preserve">service </w:t>
      </w:r>
      <w:r w:rsidR="00E6754A">
        <w:rPr/>
        <w:t>in</w:t>
      </w:r>
      <w:r w:rsidR="00E6754A">
        <w:rPr/>
        <w:t xml:space="preserve"> </w:t>
      </w:r>
      <w:r w:rsidR="00E6754A">
        <w:rPr/>
        <w:t>Alness</w:t>
      </w:r>
      <w:r w:rsidR="00E6754A">
        <w:rPr/>
        <w:t xml:space="preserve"> Academy in </w:t>
      </w:r>
      <w:r w:rsidR="00E6754A">
        <w:rPr/>
        <w:t>December time</w:t>
      </w:r>
      <w:r w:rsidR="00E6754A">
        <w:rPr/>
        <w:t>. So rather than</w:t>
      </w:r>
      <w:r w:rsidR="5F7BDD87">
        <w:rPr/>
        <w:t>,</w:t>
      </w:r>
      <w:r w:rsidR="00E6754A">
        <w:rPr/>
        <w:t xml:space="preserve"> so </w:t>
      </w:r>
      <w:r w:rsidR="2296ECFF">
        <w:rPr/>
        <w:t>it</w:t>
      </w:r>
      <w:r w:rsidR="00E6754A">
        <w:rPr/>
        <w:t xml:space="preserve"> was crazy for a while</w:t>
      </w:r>
      <w:r w:rsidR="2F919CE7">
        <w:rPr/>
        <w:t xml:space="preserve">, </w:t>
      </w:r>
      <w:r w:rsidR="57C5E065">
        <w:rPr/>
        <w:t xml:space="preserve">there was </w:t>
      </w:r>
      <w:r w:rsidR="2F919CE7">
        <w:rPr/>
        <w:t>t</w:t>
      </w:r>
      <w:r w:rsidR="00E6754A">
        <w:rPr/>
        <w:t xml:space="preserve">hree Good Friday services going on in this </w:t>
      </w:r>
      <w:r w:rsidR="3F1D72E7">
        <w:rPr/>
        <w:t>wee town</w:t>
      </w:r>
      <w:r w:rsidR="00E6754A">
        <w:rPr/>
        <w:t xml:space="preserve">. </w:t>
      </w:r>
      <w:r w:rsidR="3B40124B">
        <w:rPr/>
        <w:t>‘</w:t>
      </w:r>
      <w:r w:rsidR="00E6754A">
        <w:rPr/>
        <w:t xml:space="preserve">This is bonkers. </w:t>
      </w:r>
      <w:r w:rsidR="00E6754A">
        <w:rPr/>
        <w:t>This is</w:t>
      </w:r>
      <w:r w:rsidR="00E6754A">
        <w:rPr/>
        <w:t xml:space="preserve"> </w:t>
      </w:r>
      <w:r w:rsidR="00E6754A">
        <w:rPr/>
        <w:t>really bonkers</w:t>
      </w:r>
      <w:r w:rsidR="00E6754A">
        <w:rPr/>
        <w:t>. So why are we all kind of competing?</w:t>
      </w:r>
      <w:r w:rsidR="1FFAE15E">
        <w:rPr/>
        <w:t xml:space="preserve">’ </w:t>
      </w:r>
      <w:r w:rsidR="00E6754A">
        <w:rPr/>
        <w:t xml:space="preserve">And </w:t>
      </w:r>
      <w:r w:rsidR="00E6754A">
        <w:rPr/>
        <w:t>that's</w:t>
      </w:r>
      <w:r w:rsidR="00E6754A">
        <w:rPr/>
        <w:t xml:space="preserve"> when we started working together. </w:t>
      </w:r>
      <w:r w:rsidR="00E6754A">
        <w:rPr/>
        <w:t>So</w:t>
      </w:r>
      <w:r w:rsidR="00E6754A">
        <w:rPr/>
        <w:t xml:space="preserve"> Christmas and Easter especially, we </w:t>
      </w:r>
      <w:r w:rsidR="00E6754A">
        <w:rPr/>
        <w:t>all we</w:t>
      </w:r>
      <w:r w:rsidR="00E6754A">
        <w:rPr/>
        <w:t xml:space="preserve"> </w:t>
      </w:r>
      <w:r w:rsidR="157D329B">
        <w:rPr/>
        <w:t xml:space="preserve">co-ordinate </w:t>
      </w:r>
      <w:r w:rsidR="157D329B">
        <w:rPr/>
        <w:t>our</w:t>
      </w:r>
      <w:r w:rsidR="00E6754A">
        <w:rPr/>
        <w:t>events</w:t>
      </w:r>
      <w:r w:rsidR="00E6754A">
        <w:rPr/>
        <w:t xml:space="preserve"> as well. </w:t>
      </w:r>
      <w:r w:rsidR="00E6754A">
        <w:rPr/>
        <w:t>So</w:t>
      </w:r>
      <w:r w:rsidR="00E6754A">
        <w:rPr/>
        <w:t xml:space="preserve"> we all promote each other's events. So right there's </w:t>
      </w:r>
      <w:r w:rsidR="00E6754A">
        <w:rPr/>
        <w:t>a</w:t>
      </w:r>
      <w:r w:rsidR="00E6754A">
        <w:rPr/>
        <w:t xml:space="preserve"> Easter egg hunt</w:t>
      </w:r>
      <w:r w:rsidR="330B264C">
        <w:rPr/>
        <w:t xml:space="preserve"> this </w:t>
      </w:r>
      <w:r w:rsidR="330B264C">
        <w:rPr/>
        <w:t xml:space="preserve">coming </w:t>
      </w:r>
      <w:r w:rsidR="00E6754A">
        <w:rPr/>
        <w:t xml:space="preserve"> </w:t>
      </w:r>
      <w:r w:rsidR="00E6754A">
        <w:rPr/>
        <w:t>Saturday</w:t>
      </w:r>
      <w:r w:rsidR="00E6754A">
        <w:rPr/>
        <w:t xml:space="preserve"> </w:t>
      </w:r>
      <w:r w:rsidR="14067AEA">
        <w:rPr/>
        <w:t xml:space="preserve">at the Alness Church of </w:t>
      </w:r>
      <w:r w:rsidR="14067AEA">
        <w:rPr/>
        <w:t>Scotland</w:t>
      </w:r>
      <w:r w:rsidR="14067AEA">
        <w:rPr/>
        <w:t xml:space="preserve"> so we</w:t>
      </w:r>
      <w:r w:rsidR="00E6754A">
        <w:rPr/>
        <w:t xml:space="preserve"> </w:t>
      </w:r>
      <w:r w:rsidR="00E6754A">
        <w:rPr/>
        <w:t>encourage</w:t>
      </w:r>
      <w:r w:rsidR="00E6754A">
        <w:rPr/>
        <w:t xml:space="preserve"> our folks to go along to </w:t>
      </w:r>
      <w:r w:rsidR="00E6754A">
        <w:rPr/>
        <w:t>that</w:t>
      </w:r>
      <w:r w:rsidR="00E6754A">
        <w:rPr/>
        <w:t xml:space="preserve"> and they do vice versa. </w:t>
      </w:r>
      <w:r w:rsidR="00E6754A">
        <w:rPr/>
        <w:t>So</w:t>
      </w:r>
      <w:r w:rsidR="00E6754A">
        <w:rPr/>
        <w:t xml:space="preserve"> </w:t>
      </w:r>
      <w:r w:rsidR="00E6754A">
        <w:rPr/>
        <w:t>we're</w:t>
      </w:r>
      <w:r w:rsidR="00E6754A">
        <w:rPr/>
        <w:t xml:space="preserve"> not all having to do the same thing. </w:t>
      </w:r>
      <w:r w:rsidR="00E6754A">
        <w:rPr/>
        <w:t>So</w:t>
      </w:r>
      <w:r w:rsidR="00E6754A">
        <w:rPr/>
        <w:t xml:space="preserve"> at Christmas time, the Church of Scotland minister </w:t>
      </w:r>
      <w:r w:rsidR="00E6754A">
        <w:rPr/>
        <w:t>was saying</w:t>
      </w:r>
      <w:r w:rsidR="00E6754A">
        <w:rPr/>
        <w:t xml:space="preserve"> this. </w:t>
      </w:r>
      <w:r w:rsidR="4EA2E850">
        <w:rPr/>
        <w:t>‘</w:t>
      </w:r>
      <w:r w:rsidR="00E6754A">
        <w:rPr/>
        <w:t xml:space="preserve">We used to have this, this </w:t>
      </w:r>
      <w:r w:rsidR="210B8EB0">
        <w:rPr/>
        <w:t xml:space="preserve">Carol </w:t>
      </w:r>
      <w:r w:rsidR="210B8EB0">
        <w:rPr/>
        <w:t>Lessons</w:t>
      </w:r>
      <w:r w:rsidR="210B8EB0">
        <w:rPr/>
        <w:t xml:space="preserve"> and Readings s</w:t>
      </w:r>
      <w:r w:rsidR="00E6754A">
        <w:rPr/>
        <w:t>ervice</w:t>
      </w:r>
      <w:r w:rsidR="03E79154">
        <w:rPr/>
        <w:t>,</w:t>
      </w:r>
      <w:r w:rsidR="00E6754A">
        <w:rPr/>
        <w:t xml:space="preserve"> </w:t>
      </w:r>
      <w:r w:rsidR="00E6754A">
        <w:rPr/>
        <w:t>wasn't</w:t>
      </w:r>
      <w:r w:rsidR="00E6754A">
        <w:rPr/>
        <w:t xml:space="preserve"> very well attended. We </w:t>
      </w:r>
      <w:r w:rsidR="00E6754A">
        <w:rPr/>
        <w:t>realised</w:t>
      </w:r>
      <w:r w:rsidR="00E6754A">
        <w:rPr/>
        <w:t xml:space="preserve"> </w:t>
      </w:r>
      <w:r w:rsidR="00E6754A">
        <w:rPr/>
        <w:t>that's</w:t>
      </w:r>
      <w:r w:rsidR="00E6754A">
        <w:rPr/>
        <w:t xml:space="preserve"> the same week </w:t>
      </w:r>
      <w:r w:rsidR="00E6754A">
        <w:rPr/>
        <w:t>you guys</w:t>
      </w:r>
      <w:r w:rsidR="00E6754A">
        <w:rPr/>
        <w:t xml:space="preserve"> do your </w:t>
      </w:r>
      <w:r w:rsidR="00E6754A">
        <w:rPr/>
        <w:t>Car</w:t>
      </w:r>
      <w:r w:rsidR="6209A9D7">
        <w:rPr/>
        <w:t>ols</w:t>
      </w:r>
      <w:r w:rsidR="00E6754A">
        <w:rPr/>
        <w:t>s</w:t>
      </w:r>
      <w:r w:rsidR="00E6754A">
        <w:rPr/>
        <w:t xml:space="preserve"> by candlelight, so </w:t>
      </w:r>
      <w:r w:rsidR="00E6754A">
        <w:rPr/>
        <w:t>we've</w:t>
      </w:r>
      <w:r w:rsidR="00E6754A">
        <w:rPr/>
        <w:t xml:space="preserve"> just scrapped ours and </w:t>
      </w:r>
      <w:r w:rsidR="00E6754A">
        <w:rPr/>
        <w:t>encouraging</w:t>
      </w:r>
      <w:r w:rsidR="00E6754A">
        <w:rPr/>
        <w:t xml:space="preserve"> our folks to go along to yours so.</w:t>
      </w:r>
      <w:r w:rsidR="50E56624">
        <w:rPr/>
        <w:t>’</w:t>
      </w:r>
      <w:r>
        <w:br/>
      </w:r>
      <w:r w:rsidR="00E6754A">
        <w:rPr/>
        <w:t xml:space="preserve">We coordinated, so </w:t>
      </w:r>
      <w:r w:rsidR="00E6754A">
        <w:rPr/>
        <w:t>there's</w:t>
      </w:r>
      <w:r w:rsidR="00E6754A">
        <w:rPr/>
        <w:t xml:space="preserve"> not two things on at the same time in </w:t>
      </w:r>
      <w:r w:rsidR="00E6754A">
        <w:rPr/>
        <w:t>different places</w:t>
      </w:r>
      <w:r w:rsidR="00E6754A">
        <w:rPr/>
        <w:t xml:space="preserve">, but we can all push each other towards each other's events. </w:t>
      </w:r>
      <w:r w:rsidR="00E6754A">
        <w:rPr/>
        <w:t>So</w:t>
      </w:r>
      <w:r w:rsidR="00E6754A">
        <w:rPr/>
        <w:t xml:space="preserve"> I think </w:t>
      </w:r>
      <w:r w:rsidR="00E6754A">
        <w:rPr/>
        <w:t>that's</w:t>
      </w:r>
      <w:r w:rsidR="00E6754A">
        <w:rPr/>
        <w:t xml:space="preserve"> important in a rural context. I think </w:t>
      </w:r>
      <w:r w:rsidR="00E6754A">
        <w:rPr/>
        <w:t>it's</w:t>
      </w:r>
      <w:r w:rsidR="00E6754A">
        <w:rPr/>
        <w:t xml:space="preserve"> smaller. You know, you can have four churches around Glasgow or Edinburgh. It can seem a lot more </w:t>
      </w:r>
      <w:r w:rsidR="00E6754A">
        <w:rPr/>
        <w:t>kind of disconnected</w:t>
      </w:r>
      <w:r w:rsidR="00E6754A">
        <w:rPr/>
        <w:t>, but in a wee community</w:t>
      </w:r>
      <w:r w:rsidR="1177B857">
        <w:rPr/>
        <w:t xml:space="preserve"> p</w:t>
      </w:r>
      <w:r w:rsidR="00E6754A">
        <w:rPr/>
        <w:t>eople do see</w:t>
      </w:r>
      <w:r w:rsidR="55A59459">
        <w:rPr/>
        <w:t>.</w:t>
      </w:r>
      <w:r w:rsidR="00E6754A">
        <w:rPr/>
        <w:t xml:space="preserve"> </w:t>
      </w:r>
      <w:r w:rsidR="15933FC8">
        <w:rPr/>
        <w:t xml:space="preserve"> Our</w:t>
      </w:r>
      <w:r w:rsidR="00E6754A">
        <w:rPr/>
        <w:t xml:space="preserve"> local </w:t>
      </w:r>
      <w:r w:rsidR="00E6754A">
        <w:rPr/>
        <w:t>council</w:t>
      </w:r>
      <w:r w:rsidR="58AF2D81">
        <w:rPr/>
        <w:t>lor</w:t>
      </w:r>
      <w:r w:rsidR="00E6754A">
        <w:rPr/>
        <w:t xml:space="preserve">, one of our local </w:t>
      </w:r>
      <w:r w:rsidR="00E6754A">
        <w:rPr/>
        <w:t>councillors</w:t>
      </w:r>
      <w:r w:rsidR="00E6754A">
        <w:rPr/>
        <w:t xml:space="preserve">. </w:t>
      </w:r>
      <w:r w:rsidR="00E6754A">
        <w:rPr/>
        <w:t>She's</w:t>
      </w:r>
      <w:r w:rsidR="00E6754A">
        <w:rPr/>
        <w:t xml:space="preserve"> not a Christian. She runs </w:t>
      </w:r>
      <w:r w:rsidR="00E6754A">
        <w:rPr/>
        <w:t>a</w:t>
      </w:r>
      <w:r w:rsidR="00E6754A">
        <w:rPr/>
        <w:t xml:space="preserve"> </w:t>
      </w:r>
      <w:r w:rsidR="00E6754A">
        <w:rPr/>
        <w:t>owns a shop here and I was in one day the florist. I was getting something and.</w:t>
      </w:r>
      <w:r>
        <w:br/>
      </w:r>
      <w:r w:rsidR="00E6754A">
        <w:rPr/>
        <w:t xml:space="preserve">She just made a comment on the lines of one of the best things </w:t>
      </w:r>
      <w:r w:rsidR="00E6754A">
        <w:rPr/>
        <w:t>that's</w:t>
      </w:r>
      <w:r w:rsidR="00E6754A">
        <w:rPr/>
        <w:t xml:space="preserve"> happened to our community is when the churches started working together, the whole community has seen blessing and benefit off the back of that. I was quite backed by that. </w:t>
      </w:r>
      <w:r w:rsidR="00E6754A">
        <w:rPr/>
        <w:t>That's</w:t>
      </w:r>
      <w:r w:rsidR="00E6754A">
        <w:rPr/>
        <w:t xml:space="preserve"> </w:t>
      </w:r>
      <w:r w:rsidR="00E6754A">
        <w:rPr/>
        <w:t>somebody's</w:t>
      </w:r>
      <w:r w:rsidR="00E6754A">
        <w:rPr/>
        <w:t xml:space="preserve"> not a </w:t>
      </w:r>
      <w:r w:rsidR="00E6754A">
        <w:rPr/>
        <w:t>believer as far as I know</w:t>
      </w:r>
      <w:r w:rsidR="00E6754A">
        <w:rPr/>
        <w:t xml:space="preserve">. I should </w:t>
      </w:r>
      <w:r w:rsidR="00E6754A">
        <w:rPr/>
        <w:t>say as far as I know, as</w:t>
      </w:r>
      <w:r w:rsidR="00E6754A">
        <w:rPr/>
        <w:t xml:space="preserve"> much as I can in a position to comment on that. But you know, </w:t>
      </w:r>
      <w:r w:rsidR="00E6754A">
        <w:rPr/>
        <w:t>she'd</w:t>
      </w:r>
      <w:r w:rsidR="00E6754A">
        <w:rPr/>
        <w:t xml:space="preserve"> seen </w:t>
      </w:r>
      <w:r w:rsidR="00E6754A">
        <w:rPr/>
        <w:t>it</w:t>
      </w:r>
      <w:r w:rsidR="00E6754A">
        <w:rPr/>
        <w:t xml:space="preserve"> and it had made an impact. </w:t>
      </w:r>
      <w:r w:rsidR="00E6754A">
        <w:rPr/>
        <w:t>So</w:t>
      </w:r>
      <w:r w:rsidR="00E6754A">
        <w:rPr/>
        <w:t xml:space="preserve"> I thought that was really, </w:t>
      </w:r>
      <w:r w:rsidR="00E6754A">
        <w:rPr/>
        <w:t>really awesome</w:t>
      </w:r>
      <w:r w:rsidR="00E6754A">
        <w:rPr/>
        <w:t>.</w:t>
      </w:r>
      <w:proofErr w:type="spellStart"/>
      <w:proofErr w:type="spellEnd"/>
      <w:proofErr w:type="gramStart"/>
      <w:proofErr w:type="gramEnd"/>
      <w:proofErr w:type="gramStart"/>
      <w:proofErr w:type="gramEnd"/>
      <w:proofErr w:type="gramStart"/>
      <w:proofErr w:type="gramEnd"/>
      <w:proofErr w:type="gramStart"/>
      <w:proofErr w:type="gramEnd"/>
    </w:p>
    <w:p w:rsidR="00CB6314" w:rsidRDefault="00E6754A" w14:paraId="7C2AE580" w14:textId="0D9FDDF3">
      <w:r>
        <w:br/>
      </w:r>
      <w:r w:rsidR="00E6754A">
        <w:rPr/>
        <w:t xml:space="preserve">So yeah, so as a real blessing from being here, that's a strong minister's fraternal we meet monthly together praying together, praying for each other and various joint events </w:t>
      </w:r>
      <w:r w:rsidR="00E6754A">
        <w:rPr/>
        <w:t xml:space="preserve">throughout the year and supporting each other so </w:t>
      </w:r>
      <w:r w:rsidR="570C7C30">
        <w:rPr/>
        <w:t>t</w:t>
      </w:r>
      <w:r w:rsidR="00E6754A">
        <w:rPr/>
        <w:t xml:space="preserve">hat is </w:t>
      </w:r>
      <w:r w:rsidR="00E6754A">
        <w:rPr/>
        <w:t>good</w:t>
      </w:r>
      <w:r w:rsidR="00E6754A">
        <w:rPr/>
        <w:t xml:space="preserve"> and you know </w:t>
      </w:r>
      <w:r w:rsidR="73FDE8E2">
        <w:rPr/>
        <w:t>Carloway</w:t>
      </w:r>
      <w:r w:rsidR="00E6754A">
        <w:rPr/>
        <w:t xml:space="preserve"> </w:t>
      </w:r>
      <w:r w:rsidR="00E6754A">
        <w:rPr/>
        <w:t>A</w:t>
      </w:r>
      <w:r w:rsidR="00E6754A">
        <w:rPr/>
        <w:t xml:space="preserve">gain, when I was on the island, that was </w:t>
      </w:r>
      <w:r w:rsidR="00E6754A">
        <w:rPr/>
        <w:t>very much</w:t>
      </w:r>
      <w:r w:rsidR="00E6754A">
        <w:rPr/>
        <w:t xml:space="preserve"> evident because I remember I had come to faith. </w:t>
      </w:r>
      <w:r w:rsidR="00E6754A">
        <w:rPr/>
        <w:t>It's</w:t>
      </w:r>
      <w:r w:rsidR="00E6754A">
        <w:rPr/>
        <w:t xml:space="preserve"> </w:t>
      </w:r>
      <w:r w:rsidR="00E6754A">
        <w:rPr/>
        <w:t>not quite a</w:t>
      </w:r>
      <w:r w:rsidR="00E6754A">
        <w:rPr/>
        <w:t xml:space="preserve"> revival, </w:t>
      </w:r>
      <w:r w:rsidR="00E6754A">
        <w:rPr/>
        <w:t>but</w:t>
      </w:r>
      <w:r w:rsidR="00E6754A">
        <w:rPr/>
        <w:t xml:space="preserve"> the early 2000s, there </w:t>
      </w:r>
      <w:r w:rsidR="00E6754A">
        <w:rPr/>
        <w:t>was</w:t>
      </w:r>
      <w:r w:rsidR="00E6754A">
        <w:rPr/>
        <w:t xml:space="preserve"> a lot of younger folks converted.</w:t>
      </w:r>
      <w:r>
        <w:br/>
      </w:r>
      <w:r w:rsidR="00E6754A">
        <w:rPr/>
        <w:t xml:space="preserve">And the </w:t>
      </w:r>
      <w:r w:rsidR="00E6754A">
        <w:rPr/>
        <w:t>centres</w:t>
      </w:r>
      <w:r w:rsidR="00E6754A">
        <w:rPr/>
        <w:t xml:space="preserve"> of that blessing seemed to be Carloway and </w:t>
      </w:r>
      <w:r w:rsidR="01F575D2">
        <w:rPr/>
        <w:t>Back</w:t>
      </w:r>
      <w:r w:rsidR="00E6754A">
        <w:rPr/>
        <w:t xml:space="preserve"> and I remember the time thinking </w:t>
      </w:r>
      <w:r w:rsidR="4DDE6DE9">
        <w:rPr/>
        <w:t>Carloway</w:t>
      </w:r>
      <w:r w:rsidR="00E6754A">
        <w:rPr/>
        <w:t xml:space="preserve">. The two churches are totally </w:t>
      </w:r>
      <w:r w:rsidR="00E6754A">
        <w:rPr/>
        <w:t>united</w:t>
      </w:r>
      <w:r w:rsidR="00E6754A">
        <w:rPr/>
        <w:t xml:space="preserve"> and back was a one church area, so I maybe coincidence maybe not coincidence, but it was remarked upon at the time. That was interesting.</w:t>
      </w:r>
    </w:p>
    <w:p w:rsidR="00CB6314" w:rsidRDefault="00E6754A" w14:paraId="14B3584A" w14:textId="77777777">
      <w:r>
        <w:rPr>
          <w:b/>
        </w:rPr>
        <w:t>Annemarie Douglas</w:t>
      </w:r>
      <w:r>
        <w:rPr>
          <w:b/>
        </w:rPr>
        <w:br/>
      </w:r>
      <w:r>
        <w:t>24:10</w:t>
      </w:r>
      <w:r>
        <w:br/>
      </w:r>
      <w:r>
        <w:t>Wow. OK. This next question is mandatory. Just because I'm doing a masters in missiology. But what is your understanding of the mission, the mission of the church, and how has that been shaped or how has it evolved by your experience of ministry?</w:t>
      </w:r>
      <w:r>
        <w:br/>
      </w:r>
      <w:r>
        <w:t>I'll leave it there.</w:t>
      </w:r>
    </w:p>
    <w:p w:rsidR="00CB6314" w:rsidRDefault="00E6754A" w14:paraId="3F4EBADE" w14:textId="42741429">
      <w:r w:rsidRPr="32909CFF" w:rsidR="00E6754A">
        <w:rPr>
          <w:b w:val="1"/>
          <w:bCs w:val="1"/>
        </w:rPr>
        <w:t>Calum MacMillan</w:t>
      </w:r>
      <w:r>
        <w:br/>
      </w:r>
      <w:r w:rsidR="00E6754A">
        <w:rPr/>
        <w:t>24:29</w:t>
      </w:r>
      <w:r>
        <w:br/>
      </w:r>
      <w:r w:rsidR="00E6754A">
        <w:rPr/>
        <w:t>OK. What was my understanding of the mission of the church? That is an excellent question.</w:t>
      </w:r>
      <w:r>
        <w:br/>
      </w:r>
      <w:r w:rsidR="00E6754A">
        <w:rPr/>
        <w:t xml:space="preserve">And </w:t>
      </w:r>
      <w:r w:rsidR="00E6754A">
        <w:rPr/>
        <w:t>I'll</w:t>
      </w:r>
      <w:r w:rsidR="00E6754A">
        <w:rPr/>
        <w:t xml:space="preserve"> need to pick your brain. </w:t>
      </w:r>
      <w:r w:rsidR="00E6754A">
        <w:rPr/>
        <w:t>I've</w:t>
      </w:r>
      <w:r w:rsidR="00E6754A">
        <w:rPr/>
        <w:t xml:space="preserve"> debated doing this </w:t>
      </w:r>
      <w:r w:rsidR="2A7C9365">
        <w:rPr/>
        <w:t>Masters of Missiology</w:t>
      </w:r>
      <w:r w:rsidR="00E6754A">
        <w:rPr/>
        <w:t xml:space="preserve"> myself from time to time. </w:t>
      </w:r>
      <w:r w:rsidR="00E6754A">
        <w:rPr/>
        <w:t>So</w:t>
      </w:r>
      <w:r w:rsidR="00E6754A">
        <w:rPr/>
        <w:t xml:space="preserve"> </w:t>
      </w:r>
      <w:r w:rsidR="00E6754A">
        <w:rPr/>
        <w:t>you're</w:t>
      </w:r>
      <w:r w:rsidR="00E6754A">
        <w:rPr/>
        <w:t xml:space="preserve"> right.</w:t>
      </w:r>
      <w:r w:rsidR="7EF05B5F">
        <w:rPr/>
        <w:t xml:space="preserve"> </w:t>
      </w:r>
      <w:r w:rsidR="00E6754A">
        <w:rPr/>
        <w:t xml:space="preserve">Always been a bit too scared of committing to it, but </w:t>
      </w:r>
      <w:r w:rsidR="00E6754A">
        <w:rPr/>
        <w:t>I'll</w:t>
      </w:r>
      <w:r w:rsidR="00E6754A">
        <w:rPr/>
        <w:t xml:space="preserve"> pick </w:t>
      </w:r>
      <w:r w:rsidR="00E6754A">
        <w:rPr/>
        <w:t>it</w:t>
      </w:r>
      <w:r w:rsidR="00E6754A">
        <w:rPr/>
        <w:t>.</w:t>
      </w:r>
    </w:p>
    <w:p w:rsidR="00CB6314" w:rsidRDefault="00E6754A" w14:paraId="4A63A207" w14:textId="77777777">
      <w:r>
        <w:rPr>
          <w:b/>
        </w:rPr>
        <w:t>Annemarie Douglas</w:t>
      </w:r>
      <w:r>
        <w:rPr>
          <w:b/>
        </w:rPr>
        <w:br/>
      </w:r>
      <w:r>
        <w:t>24:49</w:t>
      </w:r>
      <w:r>
        <w:br/>
      </w:r>
      <w:r>
        <w:t>You would just do it part time.</w:t>
      </w:r>
    </w:p>
    <w:p w:rsidR="00A62BA9" w:rsidRDefault="00E6754A" w14:paraId="6E9E540D" w14:textId="77777777">
      <w:r>
        <w:rPr>
          <w:b/>
        </w:rPr>
        <w:t>Calum MacMillan</w:t>
      </w:r>
      <w:r>
        <w:rPr>
          <w:b/>
        </w:rPr>
        <w:br/>
      </w:r>
      <w:r>
        <w:t>24:52</w:t>
      </w:r>
      <w:r>
        <w:br/>
      </w:r>
      <w:r>
        <w:t>Yeah.</w:t>
      </w:r>
      <w:r>
        <w:br/>
      </w:r>
      <w:r>
        <w:t>Just. Yeah, I don't know just now, kid. Once. Maybe after August, when our youngest one goes to nursery, there'll be a bit more time, but just now it's a bit crazy.</w:t>
      </w:r>
      <w:r>
        <w:br/>
      </w:r>
    </w:p>
    <w:p w:rsidR="00CB6314" w:rsidRDefault="00E6754A" w14:paraId="0E1FB3CA" w14:textId="3278F4E4">
      <w:r w:rsidR="00E6754A">
        <w:rPr/>
        <w:t>Yeah</w:t>
      </w:r>
      <w:r w:rsidR="00E6754A">
        <w:rPr/>
        <w:t xml:space="preserve">. </w:t>
      </w:r>
      <w:r w:rsidR="00E6754A">
        <w:rPr/>
        <w:t>So</w:t>
      </w:r>
      <w:r w:rsidR="00E6754A">
        <w:rPr/>
        <w:t xml:space="preserve"> the mission of the church.</w:t>
      </w:r>
      <w:r w:rsidR="00A62BA9">
        <w:rPr/>
        <w:t xml:space="preserve"> </w:t>
      </w:r>
      <w:r w:rsidR="00E6754A">
        <w:rPr/>
        <w:t>Sorry.</w:t>
      </w:r>
      <w:r w:rsidR="00A62BA9">
        <w:rPr/>
        <w:t xml:space="preserve"> </w:t>
      </w:r>
      <w:r w:rsidR="00E6754A">
        <w:rPr/>
        <w:t>I've</w:t>
      </w:r>
      <w:r w:rsidR="00E6754A">
        <w:rPr/>
        <w:t xml:space="preserve"> been </w:t>
      </w:r>
      <w:r w:rsidR="00E6754A">
        <w:rPr/>
        <w:t>thinking of</w:t>
      </w:r>
      <w:r w:rsidR="00E6754A">
        <w:rPr/>
        <w:t xml:space="preserve"> a </w:t>
      </w:r>
      <w:r w:rsidR="00E6754A">
        <w:rPr/>
        <w:t xml:space="preserve">lot of my </w:t>
      </w:r>
      <w:r w:rsidR="00E6754A">
        <w:rPr/>
        <w:t>thinking is</w:t>
      </w:r>
      <w:r w:rsidR="00E6754A">
        <w:rPr/>
        <w:t xml:space="preserve"> about the kind </w:t>
      </w:r>
      <w:r w:rsidR="00E6754A">
        <w:rPr/>
        <w:t>of about</w:t>
      </w:r>
      <w:r w:rsidR="00E6754A">
        <w:rPr/>
        <w:t xml:space="preserve"> ministry in general, but so </w:t>
      </w:r>
      <w:r w:rsidR="00E6754A">
        <w:rPr/>
        <w:t>I'm</w:t>
      </w:r>
      <w:r w:rsidR="00E6754A">
        <w:rPr/>
        <w:t xml:space="preserve"> trying to disentangle a bit of my thinking. I mean, the mission of the church is, is twofold. It's.</w:t>
      </w:r>
      <w:r w:rsidR="00A62BA9">
        <w:rPr/>
        <w:t xml:space="preserve"> </w:t>
      </w:r>
      <w:r w:rsidR="00E6754A">
        <w:rPr/>
        <w:t xml:space="preserve">Well, if you take Matthew 28 as a summation as to as of just evangelism, </w:t>
      </w:r>
      <w:r w:rsidR="00E6754A">
        <w:rPr/>
        <w:t>there's</w:t>
      </w:r>
      <w:r w:rsidR="00E6754A">
        <w:rPr/>
        <w:t xml:space="preserve"> the proclamation of the gospel, but then the other side of that coin of Matthew 28 is the is the teaching and discipleship element. </w:t>
      </w:r>
      <w:r w:rsidR="00E6754A">
        <w:rPr/>
        <w:t>It's</w:t>
      </w:r>
      <w:r w:rsidR="00E6754A">
        <w:rPr/>
        <w:t xml:space="preserve"> </w:t>
      </w:r>
      <w:r w:rsidR="00E6754A">
        <w:rPr/>
        <w:t>it's</w:t>
      </w:r>
      <w:r w:rsidR="00E6754A">
        <w:rPr/>
        <w:t>.</w:t>
      </w:r>
      <w:r>
        <w:br/>
      </w:r>
      <w:r w:rsidR="00E6754A">
        <w:rPr/>
        <w:t xml:space="preserve">It's building up the people of God. </w:t>
      </w:r>
      <w:r w:rsidR="00E6754A">
        <w:rPr/>
        <w:t>It's</w:t>
      </w:r>
      <w:r w:rsidR="00E6754A">
        <w:rPr/>
        <w:t xml:space="preserve"> teaching them what Jesus says and </w:t>
      </w:r>
      <w:r w:rsidR="00E6754A">
        <w:rPr/>
        <w:t>it's</w:t>
      </w:r>
      <w:r w:rsidR="00E6754A">
        <w:rPr/>
        <w:t xml:space="preserve"> teaching them to walk in the ways of Jesus. </w:t>
      </w:r>
      <w:r w:rsidR="00E6754A">
        <w:rPr/>
        <w:t>So</w:t>
      </w:r>
      <w:r w:rsidR="00E6754A">
        <w:rPr/>
        <w:t xml:space="preserve"> I think both of those are totally interconnected and </w:t>
      </w:r>
      <w:r w:rsidR="00E6754A">
        <w:rPr/>
        <w:t>maybe sometimes</w:t>
      </w:r>
      <w:r w:rsidR="00E6754A">
        <w:rPr/>
        <w:t xml:space="preserve"> people go to Matthew 20. </w:t>
      </w:r>
      <w:r w:rsidR="00E6754A">
        <w:rPr/>
        <w:t>It's</w:t>
      </w:r>
      <w:r w:rsidR="00E6754A">
        <w:rPr/>
        <w:t xml:space="preserve"> very much the evangelism aspect. Go to </w:t>
      </w:r>
      <w:r w:rsidR="00E6754A">
        <w:rPr/>
        <w:t>a whole world</w:t>
      </w:r>
      <w:r w:rsidR="00E6754A">
        <w:rPr/>
        <w:t xml:space="preserve"> and to every creature and proclaim the gospel and. Absolutely. But</w:t>
      </w:r>
      <w:r w:rsidR="00A775A6">
        <w:rPr/>
        <w:t xml:space="preserve"> t</w:t>
      </w:r>
      <w:r w:rsidR="00E6754A">
        <w:rPr/>
        <w:t xml:space="preserve">he other side of it hangs on there as well, teaching them to obey everything that I have commanded you. </w:t>
      </w:r>
      <w:r w:rsidR="00E6754A">
        <w:rPr/>
        <w:t>So</w:t>
      </w:r>
      <w:r w:rsidR="00E6754A">
        <w:rPr/>
        <w:t xml:space="preserve"> I </w:t>
      </w:r>
      <w:r w:rsidR="00E6754A">
        <w:rPr/>
        <w:t>I</w:t>
      </w:r>
      <w:r w:rsidR="00E6754A">
        <w:rPr/>
        <w:t xml:space="preserve"> see it </w:t>
      </w:r>
      <w:r w:rsidR="00E6754A">
        <w:rPr/>
        <w:t xml:space="preserve">as </w:t>
      </w:r>
      <w:r w:rsidR="00E6754A">
        <w:rPr/>
        <w:t>as</w:t>
      </w:r>
      <w:r w:rsidR="00E6754A">
        <w:rPr/>
        <w:t xml:space="preserve"> both.</w:t>
      </w:r>
      <w:r>
        <w:br/>
      </w:r>
      <w:r w:rsidR="00E6754A">
        <w:rPr/>
        <w:t>I see it as</w:t>
      </w:r>
      <w:r w:rsidR="00A775A6">
        <w:rPr/>
        <w:t xml:space="preserve"> i</w:t>
      </w:r>
      <w:r w:rsidR="00E6754A">
        <w:rPr/>
        <w:t xml:space="preserve">n many </w:t>
      </w:r>
      <w:r w:rsidR="00E6754A">
        <w:rPr/>
        <w:t>ways,</w:t>
      </w:r>
      <w:r w:rsidR="00E6754A">
        <w:rPr/>
        <w:t xml:space="preserve"> my role is to, you know, sort of Ephesians that </w:t>
      </w:r>
      <w:r w:rsidR="00E6754A">
        <w:rPr/>
        <w:t>speaks</w:t>
      </w:r>
      <w:r w:rsidR="00E6754A">
        <w:rPr/>
        <w:t xml:space="preserve"> of equipping the Saints for works of ministry. </w:t>
      </w:r>
      <w:r w:rsidR="00E6754A">
        <w:rPr/>
        <w:t>That's</w:t>
      </w:r>
      <w:r w:rsidR="00E6754A">
        <w:rPr/>
        <w:t xml:space="preserve"> not this often kind of conception of the </w:t>
      </w:r>
      <w:r w:rsidR="00E6754A">
        <w:rPr/>
        <w:t>ministers</w:t>
      </w:r>
      <w:r w:rsidR="00E6754A">
        <w:rPr/>
        <w:t xml:space="preserve"> job to </w:t>
      </w:r>
      <w:r w:rsidR="00E6754A">
        <w:rPr/>
        <w:t>go and do</w:t>
      </w:r>
      <w:r w:rsidR="00E6754A">
        <w:rPr/>
        <w:t xml:space="preserve"> everything. </w:t>
      </w:r>
      <w:r w:rsidR="00E6754A">
        <w:rPr/>
        <w:t>It's</w:t>
      </w:r>
      <w:r w:rsidR="00E6754A">
        <w:rPr/>
        <w:t xml:space="preserve"> the minister's </w:t>
      </w:r>
      <w:r w:rsidR="00E6754A">
        <w:rPr/>
        <w:t>job to,</w:t>
      </w:r>
      <w:r w:rsidR="00E6754A">
        <w:rPr/>
        <w:t xml:space="preserve"> to be a vision</w:t>
      </w:r>
      <w:r w:rsidR="4E88DE79">
        <w:rPr/>
        <w:t xml:space="preserve"> c</w:t>
      </w:r>
      <w:r w:rsidR="00E6754A">
        <w:rPr/>
        <w:t>aster</w:t>
      </w:r>
      <w:r w:rsidR="2CE1E641">
        <w:rPr/>
        <w:t>,</w:t>
      </w:r>
      <w:r w:rsidR="00E6754A">
        <w:rPr/>
        <w:t xml:space="preserve"> leader, accountant.</w:t>
      </w:r>
      <w:r>
        <w:br/>
      </w:r>
      <w:r w:rsidR="1DB5EBA2">
        <w:rPr/>
        <w:t>E</w:t>
      </w:r>
      <w:r w:rsidR="00E6754A">
        <w:rPr/>
        <w:t>vangelist</w:t>
      </w:r>
      <w:r w:rsidR="1DB5EBA2">
        <w:rPr/>
        <w:t>,</w:t>
      </w:r>
      <w:r w:rsidR="00E6754A">
        <w:rPr/>
        <w:t xml:space="preserve"> </w:t>
      </w:r>
      <w:r w:rsidR="5760F689">
        <w:rPr/>
        <w:t>d</w:t>
      </w:r>
      <w:r w:rsidR="00E6754A">
        <w:rPr/>
        <w:t>iscipler</w:t>
      </w:r>
      <w:r w:rsidR="00E6754A">
        <w:rPr/>
        <w:t xml:space="preserve">, youth worker, manager, HR specialist, all this kind </w:t>
      </w:r>
      <w:r w:rsidR="00E6754A">
        <w:rPr/>
        <w:t>of stuff</w:t>
      </w:r>
      <w:r w:rsidR="00A775A6">
        <w:rPr/>
        <w:t xml:space="preserve"> </w:t>
      </w:r>
      <w:r w:rsidR="00E6754A">
        <w:rPr/>
        <w:t>Safeguarding.</w:t>
      </w:r>
      <w:r w:rsidR="00A775A6">
        <w:rPr/>
        <w:t xml:space="preserve"> </w:t>
      </w:r>
      <w:r w:rsidR="00E6754A">
        <w:rPr/>
        <w:t xml:space="preserve">And </w:t>
      </w:r>
      <w:r w:rsidR="00E6754A">
        <w:rPr/>
        <w:t>there's</w:t>
      </w:r>
      <w:r w:rsidR="00E6754A">
        <w:rPr/>
        <w:t xml:space="preserve"> this </w:t>
      </w:r>
      <w:r w:rsidR="00E6754A">
        <w:rPr/>
        <w:t>long list</w:t>
      </w:r>
      <w:r w:rsidR="00E6754A">
        <w:rPr/>
        <w:t xml:space="preserve">, but last night we were preaching on Luke 12. And the parable Jesus </w:t>
      </w:r>
      <w:r w:rsidR="00E6754A">
        <w:rPr/>
        <w:t>tells</w:t>
      </w:r>
      <w:r w:rsidR="00E6754A">
        <w:rPr/>
        <w:t xml:space="preserve"> and </w:t>
      </w:r>
      <w:r w:rsidR="1EF62DD7">
        <w:rPr/>
        <w:t>H</w:t>
      </w:r>
      <w:r w:rsidR="00E6754A">
        <w:rPr/>
        <w:t xml:space="preserve">e describes, you know, </w:t>
      </w:r>
      <w:r w:rsidR="2E1AF79C">
        <w:rPr/>
        <w:t>H</w:t>
      </w:r>
      <w:r w:rsidR="00E6754A">
        <w:rPr/>
        <w:t xml:space="preserve">e tells the parable about servants who are faithful when the master's away and blessed are those servants who the master finds faithful when he comes back. And Peter says, </w:t>
      </w:r>
      <w:r w:rsidR="00E6754A">
        <w:rPr/>
        <w:t>who</w:t>
      </w:r>
      <w:r w:rsidR="00E6754A">
        <w:rPr/>
        <w:t xml:space="preserve"> are you talking to</w:t>
      </w:r>
      <w:r w:rsidR="00E6754A">
        <w:rPr/>
        <w:t>?</w:t>
      </w:r>
      <w:r w:rsidR="00E6754A">
        <w:rPr/>
        <w:t xml:space="preserve"> Is it us or everyone? And then Jesus tells another </w:t>
      </w:r>
      <w:r w:rsidR="00E6754A">
        <w:rPr/>
        <w:t>parable</w:t>
      </w:r>
      <w:r w:rsidR="00E6754A">
        <w:rPr/>
        <w:t xml:space="preserve"> and he says, who is the faithful and wise</w:t>
      </w:r>
      <w:r w:rsidR="5B4EACBB">
        <w:rPr/>
        <w:t xml:space="preserve"> s</w:t>
      </w:r>
      <w:r w:rsidR="00E6754A">
        <w:rPr/>
        <w:t xml:space="preserve">teward, the </w:t>
      </w:r>
      <w:r w:rsidR="00E6754A">
        <w:rPr/>
        <w:t>the</w:t>
      </w:r>
      <w:r w:rsidR="00E6754A">
        <w:rPr/>
        <w:t xml:space="preserve"> manager that.</w:t>
      </w:r>
      <w:r w:rsidR="00A775A6">
        <w:rPr/>
        <w:t xml:space="preserve"> </w:t>
      </w:r>
      <w:r w:rsidR="00E6754A">
        <w:rPr/>
        <w:t xml:space="preserve">Forget, </w:t>
      </w:r>
      <w:r w:rsidR="00E6754A">
        <w:rPr/>
        <w:t>I'm</w:t>
      </w:r>
      <w:r w:rsidR="00E6754A">
        <w:rPr/>
        <w:t xml:space="preserve"> paraphrasing here, </w:t>
      </w:r>
      <w:r w:rsidR="00E6754A">
        <w:rPr/>
        <w:t>but those</w:t>
      </w:r>
      <w:r w:rsidR="00E6754A">
        <w:rPr/>
        <w:t xml:space="preserve"> </w:t>
      </w:r>
      <w:r w:rsidR="00E6754A">
        <w:rPr/>
        <w:t>those</w:t>
      </w:r>
      <w:r w:rsidR="00E6754A">
        <w:rPr/>
        <w:t xml:space="preserve"> </w:t>
      </w:r>
      <w:r w:rsidR="00E6754A">
        <w:rPr/>
        <w:t>managers who</w:t>
      </w:r>
      <w:r w:rsidR="00E6754A">
        <w:rPr/>
        <w:t xml:space="preserve"> give the other servants their food at the </w:t>
      </w:r>
      <w:r w:rsidR="00E6754A">
        <w:rPr/>
        <w:t>appropriate time</w:t>
      </w:r>
      <w:r w:rsidR="00E6754A">
        <w:rPr/>
        <w:t>.</w:t>
      </w:r>
      <w:r w:rsidR="00A775A6">
        <w:rPr/>
        <w:t xml:space="preserve"> </w:t>
      </w:r>
      <w:r w:rsidR="00E6754A">
        <w:rPr/>
        <w:t xml:space="preserve">We were talking about that last night. </w:t>
      </w:r>
      <w:r w:rsidR="00E6754A">
        <w:rPr/>
        <w:t>It's in</w:t>
      </w:r>
      <w:r w:rsidR="00E6754A">
        <w:rPr/>
        <w:t xml:space="preserve"> the same way. I think </w:t>
      </w:r>
      <w:r w:rsidR="00E6754A">
        <w:rPr/>
        <w:t>that's</w:t>
      </w:r>
      <w:r w:rsidR="00E6754A">
        <w:rPr/>
        <w:t xml:space="preserve"> just a beautifully simple </w:t>
      </w:r>
      <w:r w:rsidR="00E6754A">
        <w:rPr/>
        <w:t>description of</w:t>
      </w:r>
      <w:r w:rsidR="00E6754A">
        <w:rPr/>
        <w:t xml:space="preserve"> </w:t>
      </w:r>
      <w:r w:rsidR="00E6754A">
        <w:rPr/>
        <w:t>of</w:t>
      </w:r>
      <w:r w:rsidR="00E6754A">
        <w:rPr/>
        <w:t xml:space="preserve"> leadership. It's, you know, </w:t>
      </w:r>
      <w:r w:rsidR="00E6754A">
        <w:rPr/>
        <w:t>their</w:t>
      </w:r>
      <w:r w:rsidR="00E6754A">
        <w:rPr/>
        <w:t xml:space="preserve"> </w:t>
      </w:r>
      <w:r w:rsidR="00E6754A">
        <w:rPr/>
        <w:t>their</w:t>
      </w:r>
      <w:r w:rsidR="00E6754A">
        <w:rPr/>
        <w:t xml:space="preserve"> role is described by Jesus as feeding the other, feeding the other servants.</w:t>
      </w:r>
      <w:r w:rsidR="00A775A6">
        <w:rPr/>
        <w:t xml:space="preserve"> </w:t>
      </w:r>
      <w:r w:rsidR="00E6754A">
        <w:rPr/>
        <w:t xml:space="preserve">And </w:t>
      </w:r>
      <w:r w:rsidR="00E6754A">
        <w:rPr/>
        <w:t>so</w:t>
      </w:r>
      <w:r w:rsidR="00E6754A">
        <w:rPr/>
        <w:t xml:space="preserve"> I see that my role is that's a huge part of my role is, is feeding the people in front of me and hopefully trying to equip them to go out and</w:t>
      </w:r>
      <w:r w:rsidR="319C7115">
        <w:rPr/>
        <w:t xml:space="preserve"> l</w:t>
      </w:r>
      <w:r w:rsidR="00E6754A">
        <w:rPr/>
        <w:t xml:space="preserve">ive as disciples and to have confidence just to go in to share Jesus with the community around us. </w:t>
      </w:r>
      <w:r w:rsidR="00E6754A">
        <w:rPr/>
        <w:t>So</w:t>
      </w:r>
      <w:r w:rsidR="00E6754A">
        <w:rPr/>
        <w:t xml:space="preserve"> part of our vision is </w:t>
      </w:r>
      <w:r w:rsidR="00E6754A">
        <w:rPr/>
        <w:t>to be</w:t>
      </w:r>
      <w:r w:rsidR="00E6754A">
        <w:rPr/>
        <w:t xml:space="preserve"> take Matthew Chapter 5 to be a city on a hill because what our church is </w:t>
      </w:r>
      <w:r w:rsidR="00E6754A">
        <w:rPr/>
        <w:t>it's</w:t>
      </w:r>
      <w:r w:rsidR="00E6754A">
        <w:rPr/>
        <w:t xml:space="preserve"> the middle of nowhere. But </w:t>
      </w:r>
      <w:r w:rsidR="00E6754A">
        <w:rPr/>
        <w:t>it's</w:t>
      </w:r>
      <w:r w:rsidR="00E6754A">
        <w:rPr/>
        <w:t xml:space="preserve"> right on the A</w:t>
      </w:r>
      <w:r w:rsidR="3576E8C9">
        <w:rPr/>
        <w:t>9</w:t>
      </w:r>
      <w:r w:rsidR="00E6754A">
        <w:rPr/>
        <w:t xml:space="preserve">. </w:t>
      </w:r>
      <w:r w:rsidR="00E6754A">
        <w:rPr/>
        <w:t>So</w:t>
      </w:r>
      <w:r w:rsidR="00E6754A">
        <w:rPr/>
        <w:t xml:space="preserve"> all the cars are going past. </w:t>
      </w:r>
      <w:r w:rsidR="00E6754A">
        <w:rPr/>
        <w:t>It's</w:t>
      </w:r>
      <w:r w:rsidR="00E6754A">
        <w:rPr/>
        <w:t xml:space="preserve"> this big old building. </w:t>
      </w:r>
      <w:r w:rsidR="00E6754A">
        <w:rPr/>
        <w:t>It's</w:t>
      </w:r>
      <w:r w:rsidR="00E6754A">
        <w:rPr/>
        <w:t xml:space="preserve"> </w:t>
      </w:r>
      <w:r w:rsidR="00E6754A">
        <w:rPr/>
        <w:t>125th</w:t>
      </w:r>
      <w:r w:rsidR="00E6754A">
        <w:rPr/>
        <w:t xml:space="preserve"> anniversary this June. </w:t>
      </w:r>
      <w:r w:rsidR="00E6754A">
        <w:rPr/>
        <w:t>So</w:t>
      </w:r>
      <w:r w:rsidR="00E6754A">
        <w:rPr/>
        <w:t xml:space="preserve"> </w:t>
      </w:r>
      <w:r w:rsidR="00E6754A">
        <w:rPr/>
        <w:t>it's</w:t>
      </w:r>
      <w:r w:rsidR="00E6754A">
        <w:rPr/>
        <w:t xml:space="preserve"> </w:t>
      </w:r>
      <w:r w:rsidR="00E6754A">
        <w:rPr/>
        <w:t>yeah</w:t>
      </w:r>
      <w:r w:rsidR="00E6754A">
        <w:rPr/>
        <w:t xml:space="preserve">. </w:t>
      </w:r>
      <w:r w:rsidR="00E6754A">
        <w:rPr/>
        <w:t>Yeah</w:t>
      </w:r>
      <w:r w:rsidR="00E6754A">
        <w:rPr/>
        <w:t xml:space="preserve">, </w:t>
      </w:r>
      <w:r w:rsidR="00E6754A">
        <w:rPr/>
        <w:t>it's</w:t>
      </w:r>
      <w:r w:rsidR="00E6754A">
        <w:rPr/>
        <w:t xml:space="preserve"> 125 years</w:t>
      </w:r>
      <w:r w:rsidR="1566D918">
        <w:rPr/>
        <w:t xml:space="preserve"> o</w:t>
      </w:r>
      <w:r w:rsidR="00E6754A">
        <w:rPr/>
        <w:t>n the 15th of June, since the first service and</w:t>
      </w:r>
      <w:r w:rsidR="05ACA647">
        <w:rPr/>
        <w:t xml:space="preserve"> a</w:t>
      </w:r>
      <w:r w:rsidR="00E6754A">
        <w:rPr/>
        <w:t xml:space="preserve">ll lit up at </w:t>
      </w:r>
      <w:r w:rsidR="00E6754A">
        <w:rPr/>
        <w:t>night</w:t>
      </w:r>
      <w:r w:rsidR="00E6754A">
        <w:rPr/>
        <w:t xml:space="preserve"> and they said rather than just the light being on the building</w:t>
      </w:r>
      <w:r w:rsidR="30417A15">
        <w:rPr/>
        <w:t xml:space="preserve">. </w:t>
      </w:r>
      <w:r w:rsidR="00E6754A">
        <w:rPr/>
        <w:t>Kind of. You know guys that the greatest like this is you.</w:t>
      </w:r>
      <w:r>
        <w:br/>
      </w:r>
      <w:r w:rsidR="00E6754A">
        <w:rPr/>
        <w:t xml:space="preserve">That you love Jesus and that we love each other and we love Jesus, and that when people come in that they come into an atmosphere of that, that </w:t>
      </w:r>
      <w:r w:rsidR="00E6754A">
        <w:rPr/>
        <w:t>it's</w:t>
      </w:r>
      <w:r w:rsidR="00E6754A">
        <w:rPr/>
        <w:t xml:space="preserve"> one thing just to get people to church. But what are we taking people into? So </w:t>
      </w:r>
      <w:r w:rsidR="00E6754A">
        <w:rPr/>
        <w:t>that's</w:t>
      </w:r>
      <w:r w:rsidR="00E6754A">
        <w:rPr/>
        <w:t xml:space="preserve"> where the discipleship element </w:t>
      </w:r>
      <w:r w:rsidR="00E6754A">
        <w:rPr/>
        <w:t>comes</w:t>
      </w:r>
      <w:r w:rsidR="00E6754A">
        <w:rPr/>
        <w:t xml:space="preserve">. That if it just comes into a place where nobody knows each other or talks to each other or cares about each other and </w:t>
      </w:r>
      <w:r w:rsidR="00E6754A">
        <w:rPr/>
        <w:t>fighting</w:t>
      </w:r>
      <w:r w:rsidR="00E6754A">
        <w:rPr/>
        <w:t xml:space="preserve"> with each other, </w:t>
      </w:r>
      <w:r w:rsidR="00E6754A">
        <w:rPr/>
        <w:t>you're</w:t>
      </w:r>
      <w:r w:rsidR="00E6754A">
        <w:rPr/>
        <w:t xml:space="preserve"> like, well, </w:t>
      </w:r>
      <w:r w:rsidR="00E6754A">
        <w:rPr/>
        <w:t>it's</w:t>
      </w:r>
      <w:r w:rsidR="00E6754A">
        <w:rPr/>
        <w:t xml:space="preserve"> great. </w:t>
      </w:r>
      <w:r w:rsidR="00E6754A">
        <w:rPr/>
        <w:t>They've</w:t>
      </w:r>
      <w:r w:rsidR="00E6754A">
        <w:rPr/>
        <w:t xml:space="preserve"> come to church for what </w:t>
      </w:r>
      <w:r w:rsidR="00E6754A">
        <w:rPr/>
        <w:t>they've</w:t>
      </w:r>
      <w:r w:rsidR="00E6754A">
        <w:rPr/>
        <w:t xml:space="preserve"> seen. </w:t>
      </w:r>
      <w:r w:rsidR="00E6754A">
        <w:rPr/>
        <w:t>So</w:t>
      </w:r>
      <w:r w:rsidR="00E6754A">
        <w:rPr/>
        <w:t xml:space="preserve"> I think </w:t>
      </w:r>
      <w:r w:rsidR="00E6754A">
        <w:rPr/>
        <w:t>that's</w:t>
      </w:r>
      <w:r w:rsidR="00E6754A">
        <w:rPr/>
        <w:t xml:space="preserve"> why </w:t>
      </w:r>
      <w:r w:rsidR="00E6754A">
        <w:rPr/>
        <w:t>it's</w:t>
      </w:r>
      <w:r w:rsidR="00E6754A">
        <w:rPr/>
        <w:t xml:space="preserve"> important. </w:t>
      </w:r>
      <w:r w:rsidR="00E6754A">
        <w:rPr/>
        <w:t>So</w:t>
      </w:r>
      <w:r w:rsidR="00E6754A">
        <w:rPr/>
        <w:t xml:space="preserve"> the mission of the church is to</w:t>
      </w:r>
      <w:r w:rsidR="00E6754A">
        <w:rPr/>
        <w:t xml:space="preserve"> proclaim Christ. </w:t>
      </w:r>
      <w:r w:rsidR="00E6754A">
        <w:rPr/>
        <w:t>It's</w:t>
      </w:r>
      <w:r w:rsidR="00E6754A">
        <w:rPr/>
        <w:t xml:space="preserve"> to be Christ's followers in the world. </w:t>
      </w:r>
      <w:r w:rsidR="00E6754A">
        <w:rPr/>
        <w:t>It's</w:t>
      </w:r>
      <w:r w:rsidR="00E6754A">
        <w:rPr/>
        <w:t xml:space="preserve"> to </w:t>
      </w:r>
      <w:r w:rsidR="00E6754A">
        <w:rPr/>
        <w:t>represent</w:t>
      </w:r>
      <w:r w:rsidR="00E6754A">
        <w:rPr/>
        <w:t xml:space="preserve"> them to the world. The city on a hill, the light of the world, </w:t>
      </w:r>
      <w:r w:rsidR="00E6754A">
        <w:rPr/>
        <w:t>salt</w:t>
      </w:r>
      <w:r w:rsidR="00E6754A">
        <w:rPr/>
        <w:t xml:space="preserve"> and salt of the Earth could go on and on and on all day </w:t>
      </w:r>
      <w:r w:rsidR="00E6754A">
        <w:rPr/>
        <w:t>hear</w:t>
      </w:r>
      <w:r w:rsidR="00E6754A">
        <w:rPr/>
        <w:t xml:space="preserve"> about this. </w:t>
      </w:r>
      <w:r w:rsidR="00E6754A">
        <w:rPr/>
        <w:t>It's</w:t>
      </w:r>
      <w:r w:rsidR="00E6754A">
        <w:rPr/>
        <w:t xml:space="preserve"> not </w:t>
      </w:r>
      <w:r w:rsidR="00E6754A">
        <w:rPr/>
        <w:t>a very</w:t>
      </w:r>
      <w:r w:rsidR="00E6754A">
        <w:rPr/>
        <w:t xml:space="preserve"> concise.</w:t>
      </w:r>
    </w:p>
    <w:p w:rsidR="00CB6314" w:rsidRDefault="00E6754A" w14:paraId="3282F8A4" w14:textId="32F22060">
      <w:r w:rsidRPr="32909CFF" w:rsidR="00E6754A">
        <w:rPr>
          <w:b w:val="1"/>
          <w:bCs w:val="1"/>
        </w:rPr>
        <w:t>Annemarie Douglas</w:t>
      </w:r>
      <w:r>
        <w:br/>
      </w:r>
      <w:r w:rsidR="00E6754A">
        <w:rPr/>
        <w:t>29:14</w:t>
      </w:r>
      <w:r>
        <w:br/>
      </w:r>
      <w:r w:rsidR="00E6754A">
        <w:rPr/>
        <w:t xml:space="preserve">Look at. </w:t>
      </w:r>
      <w:r w:rsidR="00E6754A">
        <w:rPr/>
        <w:t>I'll</w:t>
      </w:r>
      <w:r w:rsidR="00E6754A">
        <w:rPr/>
        <w:t xml:space="preserve"> start to give you your honorary MTH in the theology for that answer</w:t>
      </w:r>
      <w:r w:rsidR="41B9D357">
        <w:rPr/>
        <w:t xml:space="preserve"> a</w:t>
      </w:r>
      <w:r w:rsidR="00E6754A">
        <w:rPr/>
        <w:t xml:space="preserve">nd no dissertation </w:t>
      </w:r>
      <w:r w:rsidR="00E6754A">
        <w:rPr/>
        <w:t>necessary</w:t>
      </w:r>
      <w:r w:rsidR="00E6754A">
        <w:rPr/>
        <w:t>.</w:t>
      </w:r>
    </w:p>
    <w:p w:rsidR="00CB6314" w:rsidRDefault="00E6754A" w14:paraId="65897FF2" w14:textId="77777777">
      <w:r>
        <w:rPr>
          <w:b/>
        </w:rPr>
        <w:t>Calum MacMillan</w:t>
      </w:r>
      <w:r>
        <w:rPr>
          <w:b/>
        </w:rPr>
        <w:br/>
      </w:r>
      <w:r>
        <w:t>29:22</w:t>
      </w:r>
      <w:r>
        <w:br/>
      </w:r>
      <w:r>
        <w:t>I'll hold you to that.</w:t>
      </w:r>
      <w:r>
        <w:br/>
      </w:r>
      <w:r>
        <w:t xml:space="preserve">I'm </w:t>
      </w:r>
      <w:proofErr w:type="spellStart"/>
      <w:r>
        <w:t>gonna</w:t>
      </w:r>
      <w:proofErr w:type="spellEnd"/>
      <w:r>
        <w:t xml:space="preserve"> start getting letters after my name. Now I'm </w:t>
      </w:r>
      <w:proofErr w:type="spellStart"/>
      <w:r>
        <w:t>gonna</w:t>
      </w:r>
      <w:proofErr w:type="spellEnd"/>
      <w:r>
        <w:t xml:space="preserve"> start adding those to my e-mail signature.</w:t>
      </w:r>
    </w:p>
    <w:p w:rsidR="00CB6314" w:rsidRDefault="00E6754A" w14:paraId="66FE54FB" w14:textId="77777777">
      <w:r>
        <w:rPr>
          <w:b/>
        </w:rPr>
        <w:t>Annemarie Douglas</w:t>
      </w:r>
      <w:r>
        <w:rPr>
          <w:b/>
        </w:rPr>
        <w:br/>
      </w:r>
      <w:r>
        <w:t>29:33</w:t>
      </w:r>
      <w:r>
        <w:br/>
      </w:r>
      <w:r>
        <w:t xml:space="preserve">To what extent did your training equip you specifically for </w:t>
      </w:r>
      <w:proofErr w:type="spellStart"/>
      <w:r>
        <w:t>for</w:t>
      </w:r>
      <w:proofErr w:type="spellEnd"/>
      <w:r>
        <w:t xml:space="preserve"> ministry in a rural context?</w:t>
      </w:r>
    </w:p>
    <w:p w:rsidR="00BC6DC1" w:rsidRDefault="00E6754A" w14:paraId="3697BD7A" w14:textId="77777777">
      <w:r>
        <w:rPr>
          <w:b/>
        </w:rPr>
        <w:t>Calum MacMillan</w:t>
      </w:r>
      <w:r>
        <w:rPr>
          <w:b/>
        </w:rPr>
        <w:br/>
      </w:r>
      <w:r>
        <w:t>29:45</w:t>
      </w:r>
      <w:r>
        <w:br/>
      </w:r>
      <w:r>
        <w:t>I don't know if it did, that's the honest answer. I don't know if it did. Is that too honest don't record that.</w:t>
      </w:r>
      <w:r w:rsidR="00396886">
        <w:t xml:space="preserve"> </w:t>
      </w:r>
      <w:r>
        <w:t>You'll always get an honest answer if you ask me a question, but</w:t>
      </w:r>
      <w:r w:rsidR="00396886">
        <w:t xml:space="preserve"> t</w:t>
      </w:r>
      <w:r>
        <w:t xml:space="preserve">he weird thing, I'll be honest. The weird thing when I went through </w:t>
      </w:r>
      <w:r w:rsidR="00396886">
        <w:t>F</w:t>
      </w:r>
      <w:r>
        <w:t xml:space="preserve">ree Church </w:t>
      </w:r>
      <w:r w:rsidR="00396886">
        <w:t>C</w:t>
      </w:r>
      <w:r>
        <w:t xml:space="preserve">ollege is completely different now. I'm a dinosaur. It was 2006. Like I said that I started and I </w:t>
      </w:r>
      <w:proofErr w:type="gramStart"/>
      <w:r>
        <w:t>was only been</w:t>
      </w:r>
      <w:proofErr w:type="gramEnd"/>
      <w:r>
        <w:t xml:space="preserve"> a Christian. I'd only been a Christian three years, so I was still relatively new and inexperienced, and I thought that, oh, they'd start me off gentle and kind of take you through everything and</w:t>
      </w:r>
      <w:r w:rsidR="003F3CCF">
        <w:t xml:space="preserve"> </w:t>
      </w:r>
      <w:r>
        <w:t>I still remember the first day and I was worried about Greek and Hebrew, and the lecture started talking a bit</w:t>
      </w:r>
      <w:r w:rsidR="003F3CCF">
        <w:t xml:space="preserve">, </w:t>
      </w:r>
      <w:r>
        <w:t>Jesus and hermeneutics and I thought I don't even understand the English they're using</w:t>
      </w:r>
      <w:r w:rsidR="003F3CCF">
        <w:t xml:space="preserve"> n</w:t>
      </w:r>
      <w:r>
        <w:t>ever mind the Greek and Hebrew. Oh, man, this is going to be a long three years.</w:t>
      </w:r>
      <w:r w:rsidR="003F3CCF">
        <w:t xml:space="preserve"> </w:t>
      </w:r>
      <w:r>
        <w:t xml:space="preserve">I loved </w:t>
      </w:r>
      <w:r w:rsidR="003F3CCF">
        <w:t>Free Church College</w:t>
      </w:r>
      <w:r>
        <w:t xml:space="preserve">, by the way. I grew to love it, even the languages I grew to </w:t>
      </w:r>
      <w:proofErr w:type="gramStart"/>
      <w:r>
        <w:t>love them</w:t>
      </w:r>
      <w:proofErr w:type="gramEnd"/>
      <w:r>
        <w:t xml:space="preserve"> too. But</w:t>
      </w:r>
      <w:r w:rsidR="003F3CCF">
        <w:t xml:space="preserve"> </w:t>
      </w:r>
      <w:r>
        <w:t>I remember one of our professors</w:t>
      </w:r>
      <w:r w:rsidR="003F3CCF">
        <w:t>, Donald</w:t>
      </w:r>
      <w:r>
        <w:t xml:space="preserve"> McLeod, saying</w:t>
      </w:r>
      <w:r w:rsidR="003F3CCF">
        <w:t xml:space="preserve"> ‘w</w:t>
      </w:r>
      <w:r>
        <w:t>e're not here to train you how to preach or to be ministers</w:t>
      </w:r>
      <w:r w:rsidR="003F3CCF">
        <w:t>’</w:t>
      </w:r>
      <w:r>
        <w:t xml:space="preserve">, and I remember </w:t>
      </w:r>
      <w:proofErr w:type="gramStart"/>
      <w:r>
        <w:t xml:space="preserve">thinking, </w:t>
      </w:r>
      <w:r w:rsidR="003F3CCF">
        <w:t>‘</w:t>
      </w:r>
      <w:proofErr w:type="gramEnd"/>
      <w:r>
        <w:t>who is then?</w:t>
      </w:r>
      <w:r w:rsidR="003F3CCF">
        <w:t xml:space="preserve">’ </w:t>
      </w:r>
      <w:r>
        <w:t xml:space="preserve">If you're not doing it, who's doing it? You say we're here to teach you theology so you can subscribe to the confession. </w:t>
      </w:r>
      <w:proofErr w:type="gramStart"/>
      <w:r>
        <w:t>Intelligent</w:t>
      </w:r>
      <w:proofErr w:type="gramEnd"/>
      <w:r>
        <w:t>.</w:t>
      </w:r>
      <w:r w:rsidR="003F3CCF">
        <w:t xml:space="preserve"> </w:t>
      </w:r>
      <w:proofErr w:type="gramStart"/>
      <w:r>
        <w:t>So</w:t>
      </w:r>
      <w:proofErr w:type="gramEnd"/>
      <w:r>
        <w:t xml:space="preserve"> and genuinely, they just said that as plainly that. </w:t>
      </w:r>
      <w:proofErr w:type="gramStart"/>
      <w:r>
        <w:t>So</w:t>
      </w:r>
      <w:proofErr w:type="gramEnd"/>
      <w:r>
        <w:t xml:space="preserve"> I remember thinking, well, if they're not training me, who on Earth is?</w:t>
      </w:r>
      <w:r w:rsidR="003F3CCF">
        <w:t xml:space="preserve"> </w:t>
      </w:r>
      <w:proofErr w:type="gramStart"/>
      <w:r w:rsidR="003F3CCF">
        <w:t>So</w:t>
      </w:r>
      <w:proofErr w:type="gramEnd"/>
      <w:r w:rsidR="003F3CCF">
        <w:t xml:space="preserve"> </w:t>
      </w:r>
      <w:r>
        <w:t xml:space="preserve">I'd want a very valuable placement, Chris Martin in a rural context in </w:t>
      </w:r>
      <w:proofErr w:type="spellStart"/>
      <w:r>
        <w:t>Ferranto</w:t>
      </w:r>
      <w:r w:rsidR="003F3CCF">
        <w:t>s</w:t>
      </w:r>
      <w:r>
        <w:t>h</w:t>
      </w:r>
      <w:proofErr w:type="spellEnd"/>
      <w:r>
        <w:t xml:space="preserve"> in the Black Isle. I don't know if you know where that is.</w:t>
      </w:r>
      <w:r w:rsidR="003F3CCF">
        <w:t xml:space="preserve"> </w:t>
      </w:r>
      <w:r>
        <w:t>I stayed in a wee village called Rosales</w:t>
      </w:r>
      <w:r w:rsidR="003F3CCF">
        <w:t xml:space="preserve"> a</w:t>
      </w:r>
      <w:r>
        <w:t>nd the church had service and fair interests and with solace. And Chris Mart</w:t>
      </w:r>
      <w:r w:rsidR="003F3CCF">
        <w:t>in</w:t>
      </w:r>
      <w:r>
        <w:t xml:space="preserve"> is now in Tampa, FL</w:t>
      </w:r>
      <w:r w:rsidR="003F3CCF">
        <w:t xml:space="preserve">, </w:t>
      </w:r>
      <w:proofErr w:type="gramStart"/>
      <w:r w:rsidR="003F3CCF">
        <w:t>w</w:t>
      </w:r>
      <w:r>
        <w:t>as</w:t>
      </w:r>
      <w:proofErr w:type="gramEnd"/>
      <w:r>
        <w:t xml:space="preserve"> brilliant </w:t>
      </w:r>
      <w:proofErr w:type="gramStart"/>
      <w:r>
        <w:t>with</w:t>
      </w:r>
      <w:proofErr w:type="gramEnd"/>
      <w:r>
        <w:t xml:space="preserve"> me, so that was a great experience, very much a farming kind of rural community, very different </w:t>
      </w:r>
      <w:r w:rsidR="003F3CCF">
        <w:t>[indecipherable]</w:t>
      </w:r>
      <w:r>
        <w:t xml:space="preserve"> </w:t>
      </w:r>
      <w:proofErr w:type="gramStart"/>
      <w:r>
        <w:t>But</w:t>
      </w:r>
      <w:proofErr w:type="gramEnd"/>
      <w:r>
        <w:t xml:space="preserve"> that was a great experience</w:t>
      </w:r>
      <w:r w:rsidR="00395809">
        <w:t>, l</w:t>
      </w:r>
      <w:r>
        <w:t xml:space="preserve">earning a wee bit just how to be a rural minister. Chris's feedback on my preaching was </w:t>
      </w:r>
      <w:proofErr w:type="gramStart"/>
      <w:r>
        <w:t>really helpful</w:t>
      </w:r>
      <w:proofErr w:type="gramEnd"/>
      <w:r>
        <w:t xml:space="preserve"> because up to then you had next to no feedback, you were just preaching. You get. That's very nice of the door and that was about it. </w:t>
      </w:r>
      <w:proofErr w:type="gramStart"/>
      <w:r>
        <w:t>So</w:t>
      </w:r>
      <w:proofErr w:type="gramEnd"/>
      <w:r>
        <w:t xml:space="preserve"> there was no real consistent</w:t>
      </w:r>
      <w:r w:rsidR="00395809">
        <w:t xml:space="preserve"> c</w:t>
      </w:r>
      <w:r>
        <w:t xml:space="preserve">onstructive feedback until </w:t>
      </w:r>
      <w:proofErr w:type="gramStart"/>
      <w:r>
        <w:t>that</w:t>
      </w:r>
      <w:proofErr w:type="gramEnd"/>
      <w:r>
        <w:t xml:space="preserve"> six weeks, which was brilliant.</w:t>
      </w:r>
      <w:r w:rsidR="00395809">
        <w:t xml:space="preserve"> </w:t>
      </w:r>
      <w:r>
        <w:t xml:space="preserve">My second placement was not in </w:t>
      </w:r>
      <w:proofErr w:type="gramStart"/>
      <w:r>
        <w:t>a rural</w:t>
      </w:r>
      <w:proofErr w:type="gramEnd"/>
      <w:r>
        <w:t xml:space="preserve"> charge. I was in Paisley, so it was quite </w:t>
      </w:r>
      <w:proofErr w:type="gramStart"/>
      <w:r>
        <w:t>city</w:t>
      </w:r>
      <w:proofErr w:type="gramEnd"/>
      <w:r>
        <w:t xml:space="preserve"> </w:t>
      </w:r>
      <w:proofErr w:type="spellStart"/>
      <w:r>
        <w:t>centre</w:t>
      </w:r>
      <w:proofErr w:type="spellEnd"/>
      <w:r>
        <w:t>, Paisley. So that's quite quite</w:t>
      </w:r>
      <w:r w:rsidR="00395809">
        <w:t>…</w:t>
      </w:r>
      <w:r>
        <w:t xml:space="preserve">I wish I could tell you where it was. I stayed. All I remember was right past Morrison's and it was quite close. It was </w:t>
      </w:r>
      <w:proofErr w:type="gramStart"/>
      <w:r>
        <w:t>a</w:t>
      </w:r>
      <w:r w:rsidR="00395809">
        <w:t xml:space="preserve"> [</w:t>
      </w:r>
      <w:proofErr w:type="gramEnd"/>
      <w:r w:rsidR="00395809">
        <w:t>indecipherable]</w:t>
      </w:r>
      <w:r>
        <w:t xml:space="preserve"> hospital. It was </w:t>
      </w:r>
      <w:proofErr w:type="gramStart"/>
      <w:r>
        <w:t>quite</w:t>
      </w:r>
      <w:proofErr w:type="gramEnd"/>
      <w:r w:rsidR="00395809">
        <w:t>, y</w:t>
      </w:r>
      <w:r>
        <w:t xml:space="preserve">eah, it's over there said if you see helicopters circling, it's probably </w:t>
      </w:r>
      <w:proofErr w:type="spellStart"/>
      <w:r>
        <w:t>'cause</w:t>
      </w:r>
      <w:proofErr w:type="spellEnd"/>
      <w:r>
        <w:t xml:space="preserve">. They're looking for </w:t>
      </w:r>
      <w:r>
        <w:t xml:space="preserve">somebody in the second helicopter or circling. I was like, Oh my goodness. </w:t>
      </w:r>
      <w:proofErr w:type="gramStart"/>
      <w:r>
        <w:t>So</w:t>
      </w:r>
      <w:proofErr w:type="gramEnd"/>
      <w:r>
        <w:t xml:space="preserve"> for a guy coming down from </w:t>
      </w:r>
      <w:proofErr w:type="gramStart"/>
      <w:r>
        <w:t>Lewis, who</w:t>
      </w:r>
      <w:proofErr w:type="gramEnd"/>
      <w:r>
        <w:t xml:space="preserve">, whose previous placement had been in </w:t>
      </w:r>
      <w:proofErr w:type="gramStart"/>
      <w:r>
        <w:t>farming</w:t>
      </w:r>
      <w:proofErr w:type="gramEnd"/>
      <w:r>
        <w:t xml:space="preserve"> community in the Highlands in the Black Isle, Paisley was so different. That was a real shock to the system. I enjoyed that as well.</w:t>
      </w:r>
      <w:r w:rsidR="00395809">
        <w:t xml:space="preserve"> </w:t>
      </w:r>
      <w:r>
        <w:t>It was very, very different, but I did feel much more comfortable in the rural kind of context because that's</w:t>
      </w:r>
      <w:r w:rsidR="00395809">
        <w:t xml:space="preserve">, </w:t>
      </w:r>
      <w:r>
        <w:t>I don't think I don't.</w:t>
      </w:r>
      <w:r w:rsidR="00395809">
        <w:t>, t</w:t>
      </w:r>
      <w:r>
        <w:t>hat's to be a surprise because, you know, we're, you know, having grown up in a rural context and done most of my ministry in a rural context, you know, that's what I felt most at home and most comfortable with. So.</w:t>
      </w:r>
      <w:r w:rsidR="00395809">
        <w:t xml:space="preserve"> </w:t>
      </w:r>
      <w:r>
        <w:t>Did it equip me? Not really, because I still remember</w:t>
      </w:r>
      <w:r w:rsidR="00395809">
        <w:t xml:space="preserve"> o</w:t>
      </w:r>
      <w:r>
        <w:t xml:space="preserve">ne of my first few weeks of ministry and a father phoning me, </w:t>
      </w:r>
      <w:proofErr w:type="gramStart"/>
      <w:r>
        <w:t>saying can</w:t>
      </w:r>
      <w:proofErr w:type="gramEnd"/>
      <w:r>
        <w:t xml:space="preserve"> you come and help my son</w:t>
      </w:r>
      <w:proofErr w:type="gramStart"/>
      <w:r>
        <w:t>?</w:t>
      </w:r>
      <w:proofErr w:type="gramEnd"/>
      <w:r>
        <w:t xml:space="preserve"> He's struggling with. He's an alcoholic and sitting in their house and sitting there going. I do not have a clue what to say or do. I just don't have a clue.</w:t>
      </w:r>
      <w:r w:rsidR="00395809">
        <w:t xml:space="preserve"> </w:t>
      </w:r>
      <w:r>
        <w:t>I think it's one of the helpful things is having friends in rural areas to be able to</w:t>
      </w:r>
      <w:r w:rsidR="00395809">
        <w:t xml:space="preserve"> t</w:t>
      </w:r>
      <w:r>
        <w:t>ouch base with and also I started then doing a biblical counselling training off my own, backed to try and help equip me for those kind of situations and actually just remind me if I can go back to your challenges question.</w:t>
      </w:r>
      <w:r>
        <w:br/>
      </w:r>
      <w:r>
        <w:t>That's actually one of the things I find really is one of the challenges is the lack of.</w:t>
      </w:r>
      <w:r>
        <w:br/>
      </w:r>
      <w:r>
        <w:t xml:space="preserve">Support </w:t>
      </w:r>
      <w:proofErr w:type="spellStart"/>
      <w:r>
        <w:t>support</w:t>
      </w:r>
      <w:proofErr w:type="spellEnd"/>
      <w:r>
        <w:t xml:space="preserve"> networks, so if you're dealing with, let's say someone who's got alcohol addiction or requiring sick counselling support, it's very difficult to find.</w:t>
      </w:r>
      <w:r>
        <w:br/>
      </w:r>
      <w:r>
        <w:t>You know, and then certainly when I started off see something like a Christian counsellor, almost unheard of around. I know now we've got.</w:t>
      </w:r>
      <w:r w:rsidR="00395809">
        <w:t xml:space="preserve"> </w:t>
      </w:r>
      <w:r>
        <w:t xml:space="preserve">You're thinking well, that can be </w:t>
      </w:r>
      <w:proofErr w:type="gramStart"/>
      <w:r>
        <w:t>really difficult</w:t>
      </w:r>
      <w:proofErr w:type="gramEnd"/>
      <w:r>
        <w:t xml:space="preserve">. Who do I point this person to? Who can I point this person to? </w:t>
      </w:r>
      <w:proofErr w:type="gramStart"/>
      <w:r>
        <w:t>So</w:t>
      </w:r>
      <w:proofErr w:type="gramEnd"/>
      <w:r>
        <w:t xml:space="preserve"> we've had folks with various issues who really did need counselling and professional support and accessing some of those services can be more challenging in a rural area perhaps.</w:t>
      </w:r>
      <w:r w:rsidR="00395809">
        <w:t xml:space="preserve"> </w:t>
      </w:r>
      <w:r>
        <w:t xml:space="preserve">Less people, but often just </w:t>
      </w:r>
      <w:proofErr w:type="gramStart"/>
      <w:r>
        <w:t>less</w:t>
      </w:r>
      <w:proofErr w:type="gramEnd"/>
      <w:r w:rsidR="00395809">
        <w:t>, y</w:t>
      </w:r>
      <w:r>
        <w:t>ou know, just not people in posts, you know</w:t>
      </w:r>
      <w:r w:rsidR="00395809">
        <w:t>, y</w:t>
      </w:r>
      <w:r>
        <w:t xml:space="preserve">ou know a </w:t>
      </w:r>
      <w:proofErr w:type="gramStart"/>
      <w:r>
        <w:t>doctor</w:t>
      </w:r>
      <w:proofErr w:type="gramEnd"/>
      <w:r>
        <w:t xml:space="preserve"> or someone can leave </w:t>
      </w:r>
      <w:proofErr w:type="gramStart"/>
      <w:r>
        <w:t>and they're</w:t>
      </w:r>
      <w:proofErr w:type="gramEnd"/>
      <w:r>
        <w:t xml:space="preserve"> </w:t>
      </w:r>
      <w:proofErr w:type="spellStart"/>
      <w:r>
        <w:t>they're</w:t>
      </w:r>
      <w:proofErr w:type="spellEnd"/>
      <w:r>
        <w:t xml:space="preserve"> not replaced for a period of </w:t>
      </w:r>
      <w:proofErr w:type="gramStart"/>
      <w:r>
        <w:t>time</w:t>
      </w:r>
      <w:proofErr w:type="gramEnd"/>
      <w:r>
        <w:t xml:space="preserve"> and you don't have it. You know, you're just stuck. There's </w:t>
      </w:r>
      <w:proofErr w:type="gramStart"/>
      <w:r>
        <w:t>no there's no</w:t>
      </w:r>
      <w:proofErr w:type="gramEnd"/>
      <w:r>
        <w:t xml:space="preserve"> access to various services. So that's </w:t>
      </w:r>
      <w:proofErr w:type="gramStart"/>
      <w:r>
        <w:t>definitely a</w:t>
      </w:r>
      <w:proofErr w:type="gramEnd"/>
      <w:r>
        <w:t xml:space="preserve"> challenge.</w:t>
      </w:r>
    </w:p>
    <w:p w:rsidR="00CB6314" w:rsidRDefault="00E6754A" w14:paraId="605EA173" w14:textId="22190E76">
      <w:r>
        <w:br/>
      </w:r>
      <w:r>
        <w:t xml:space="preserve">Yeah, I forgot the question we were on. Did it equip me </w:t>
      </w:r>
      <w:proofErr w:type="gramStart"/>
      <w:r>
        <w:t>from ministry</w:t>
      </w:r>
      <w:proofErr w:type="gramEnd"/>
      <w:r>
        <w:t xml:space="preserve">? </w:t>
      </w:r>
      <w:proofErr w:type="gramStart"/>
      <w:r>
        <w:t>So</w:t>
      </w:r>
      <w:proofErr w:type="gramEnd"/>
      <w:r>
        <w:t xml:space="preserve"> in a sense, no. But God was gracious and helpful and </w:t>
      </w:r>
      <w:proofErr w:type="spellStart"/>
      <w:r>
        <w:t>and</w:t>
      </w:r>
      <w:proofErr w:type="spellEnd"/>
      <w:r>
        <w:t xml:space="preserve"> I have a congregation that's been very patient with me and so many of the stupid things I've said and the stupid things I've done. And I still do. And I still say it's not a past tense.</w:t>
      </w:r>
      <w:r w:rsidR="00BC6DC1">
        <w:t xml:space="preserve"> </w:t>
      </w:r>
      <w:r>
        <w:t>But hopefully they've lessened over the years in some senses. Yeah, it was a case of learning by doing.</w:t>
      </w:r>
      <w:r w:rsidR="00BC6DC1">
        <w:t xml:space="preserve"> </w:t>
      </w:r>
      <w:r>
        <w:t xml:space="preserve">And having been an assistant first was helpful because I had a senior minister there who I could kind of learn from and watch how he did things and begin to figure out, OK, is that a challenge between going OK, that's how he does </w:t>
      </w:r>
      <w:proofErr w:type="gramStart"/>
      <w:r>
        <w:t>things</w:t>
      </w:r>
      <w:proofErr w:type="gramEnd"/>
      <w:r>
        <w:t xml:space="preserve"> and I can learn from that. But trying to be yourself as well because in many ways we had opposite </w:t>
      </w:r>
      <w:proofErr w:type="gramStart"/>
      <w:r>
        <w:t>giftings which</w:t>
      </w:r>
      <w:proofErr w:type="gramEnd"/>
      <w:r>
        <w:t xml:space="preserve"> </w:t>
      </w:r>
      <w:proofErr w:type="spellStart"/>
      <w:r>
        <w:t>which</w:t>
      </w:r>
      <w:proofErr w:type="spellEnd"/>
      <w:r>
        <w:t xml:space="preserve"> made us a good team.</w:t>
      </w:r>
      <w:r w:rsidR="00BC6DC1">
        <w:t xml:space="preserve"> </w:t>
      </w:r>
      <w:r>
        <w:t xml:space="preserve">He was an exceptional evangelist and a prodigious kind of pastoral visitor, which probably my 2 greatest weaknesses. Whereas I was my strengths probably more, lay more in preaching and kind of discipleship. </w:t>
      </w:r>
      <w:proofErr w:type="gramStart"/>
      <w:r>
        <w:t>So</w:t>
      </w:r>
      <w:proofErr w:type="gramEnd"/>
      <w:r>
        <w:t xml:space="preserve"> between the two of us, it complemented each other, so it was good to be able to learn. But trying to find trying to find my own feet as well. </w:t>
      </w:r>
      <w:proofErr w:type="gramStart"/>
      <w:r>
        <w:t>So</w:t>
      </w:r>
      <w:proofErr w:type="gramEnd"/>
      <w:r>
        <w:t xml:space="preserve"> there was that kind of that was very influential for me.</w:t>
      </w:r>
    </w:p>
    <w:p w:rsidR="00CB6314" w:rsidRDefault="00E6754A" w14:paraId="29649D2F" w14:textId="6DED023C">
      <w:r w:rsidRPr="32909CFF" w:rsidR="00E6754A">
        <w:rPr>
          <w:b w:val="1"/>
          <w:bCs w:val="1"/>
        </w:rPr>
        <w:t>Annemarie Douglas</w:t>
      </w:r>
      <w:r>
        <w:br/>
      </w:r>
      <w:r w:rsidR="00E6754A">
        <w:rPr/>
        <w:t>36:51</w:t>
      </w:r>
      <w:r>
        <w:br/>
      </w:r>
      <w:r w:rsidR="00E6754A">
        <w:rPr/>
        <w:t>OK.</w:t>
      </w:r>
      <w:r>
        <w:br/>
      </w:r>
      <w:r w:rsidR="00E6754A">
        <w:rPr/>
        <w:t xml:space="preserve">So when </w:t>
      </w:r>
      <w:r w:rsidR="00E6754A">
        <w:rPr/>
        <w:t>you</w:t>
      </w:r>
      <w:r w:rsidR="00E6754A">
        <w:rPr/>
        <w:t xml:space="preserve"> think about those challenges?</w:t>
      </w:r>
      <w:r w:rsidR="20A24CEF">
        <w:rPr/>
        <w:t xml:space="preserve"> </w:t>
      </w:r>
      <w:r w:rsidR="00E6754A">
        <w:rPr/>
        <w:t>How do they impact the way you approach your ministry?</w:t>
      </w:r>
    </w:p>
    <w:p w:rsidR="00CB6314" w:rsidRDefault="00E6754A" w14:paraId="48F1B547" w14:textId="07FE2408">
      <w:r w:rsidRPr="32909CFF" w:rsidR="00E6754A">
        <w:rPr>
          <w:b w:val="1"/>
          <w:bCs w:val="1"/>
        </w:rPr>
        <w:t>Calum MacMillan</w:t>
      </w:r>
      <w:r>
        <w:br/>
      </w:r>
      <w:r w:rsidR="00E6754A">
        <w:rPr/>
        <w:t>37:10</w:t>
      </w:r>
      <w:r>
        <w:br/>
      </w:r>
      <w:r w:rsidR="00E6754A">
        <w:rPr/>
        <w:t xml:space="preserve">I </w:t>
      </w:r>
      <w:r w:rsidR="00E6754A">
        <w:rPr/>
        <w:t>don't</w:t>
      </w:r>
      <w:r w:rsidR="00E6754A">
        <w:rPr/>
        <w:t xml:space="preserve"> know</w:t>
      </w:r>
      <w:r w:rsidR="3E599B88">
        <w:rPr/>
        <w:t xml:space="preserve">. </w:t>
      </w:r>
      <w:r w:rsidR="00E6754A">
        <w:rPr/>
        <w:t>I'm</w:t>
      </w:r>
      <w:r w:rsidR="00E6754A">
        <w:rPr/>
        <w:t xml:space="preserve"> not </w:t>
      </w:r>
      <w:r w:rsidR="00E6754A">
        <w:rPr/>
        <w:t>really sure</w:t>
      </w:r>
      <w:r w:rsidR="00E6754A">
        <w:rPr/>
        <w:t xml:space="preserve"> how to answer that one in a sense.  I mean the challenges </w:t>
      </w:r>
      <w:r w:rsidR="00E6754A">
        <w:rPr/>
        <w:t>I've</w:t>
      </w:r>
      <w:r w:rsidR="00E6754A">
        <w:rPr/>
        <w:t xml:space="preserve"> spoken of have been kind of the transient nature of things and </w:t>
      </w:r>
      <w:r w:rsidR="00E6754A">
        <w:rPr/>
        <w:t>and</w:t>
      </w:r>
      <w:r w:rsidR="00E6754A">
        <w:rPr/>
        <w:t xml:space="preserve"> kind of support networks</w:t>
      </w:r>
      <w:r w:rsidR="22871B38">
        <w:rPr/>
        <w:t xml:space="preserve">. </w:t>
      </w:r>
      <w:r w:rsidR="00E6754A">
        <w:rPr/>
        <w:t xml:space="preserve">I suppose I think like most we just </w:t>
      </w:r>
      <w:r w:rsidR="00E6754A">
        <w:rPr/>
        <w:t>kind of get</w:t>
      </w:r>
      <w:r w:rsidR="00E6754A">
        <w:rPr/>
        <w:t xml:space="preserve"> on and do we just</w:t>
      </w:r>
      <w:r w:rsidR="6F40A550">
        <w:rPr/>
        <w:t>, w</w:t>
      </w:r>
      <w:r w:rsidR="00E6754A">
        <w:rPr/>
        <w:t>e just, we just get on with it.</w:t>
      </w:r>
      <w:r w:rsidR="38C74474">
        <w:rPr/>
        <w:t xml:space="preserve"> </w:t>
      </w:r>
      <w:r w:rsidR="00E6754A">
        <w:rPr/>
        <w:t>Yeah</w:t>
      </w:r>
      <w:r w:rsidR="00E6754A">
        <w:rPr/>
        <w:t>.</w:t>
      </w:r>
      <w:r w:rsidR="2A3B2317">
        <w:rPr/>
        <w:t xml:space="preserve"> </w:t>
      </w:r>
      <w:r w:rsidR="00E6754A">
        <w:rPr/>
        <w:t>They I</w:t>
      </w:r>
      <w:r w:rsidR="00E6754A">
        <w:rPr/>
        <w:t xml:space="preserve"> </w:t>
      </w:r>
      <w:r w:rsidR="00E6754A">
        <w:rPr/>
        <w:t>don't</w:t>
      </w:r>
      <w:r w:rsidR="00E6754A">
        <w:rPr/>
        <w:t xml:space="preserve"> think the </w:t>
      </w:r>
      <w:r w:rsidR="00E6754A">
        <w:rPr/>
        <w:t>impact</w:t>
      </w:r>
      <w:r w:rsidR="00E6754A">
        <w:rPr/>
        <w:t xml:space="preserve"> how they do ministry in that sense because ministry in that level is ministries, ministry, wherever you are, you're </w:t>
      </w:r>
      <w:r w:rsidR="00E6754A">
        <w:rPr/>
        <w:t>you're</w:t>
      </w:r>
      <w:r w:rsidR="00E6754A">
        <w:rPr/>
        <w:t xml:space="preserve"> </w:t>
      </w:r>
      <w:r w:rsidR="00E6754A">
        <w:rPr/>
        <w:t>caring</w:t>
      </w:r>
      <w:r w:rsidR="00E6754A">
        <w:rPr/>
        <w:t xml:space="preserve"> the essence of you </w:t>
      </w:r>
      <w:r w:rsidR="00E6754A">
        <w:rPr/>
        <w:t>boil</w:t>
      </w:r>
      <w:r w:rsidR="00E6754A">
        <w:rPr/>
        <w:t xml:space="preserve"> it down to the three things we said earlier. You love God, you love the people in front of </w:t>
      </w:r>
      <w:r w:rsidR="00E6754A">
        <w:rPr/>
        <w:t>you</w:t>
      </w:r>
      <w:r w:rsidR="00E6754A">
        <w:rPr/>
        <w:t xml:space="preserve"> and you love the place that </w:t>
      </w:r>
      <w:r w:rsidR="00E6754A">
        <w:rPr/>
        <w:t>you're</w:t>
      </w:r>
      <w:r w:rsidR="00E6754A">
        <w:rPr/>
        <w:t xml:space="preserve"> in now.</w:t>
      </w:r>
      <w:r w:rsidR="63040B74">
        <w:rPr/>
        <w:t xml:space="preserve"> </w:t>
      </w:r>
      <w:r w:rsidR="00E6754A">
        <w:rPr/>
        <w:t xml:space="preserve">That applies across the board, regardless of the challenges. </w:t>
      </w:r>
      <w:r w:rsidR="00E6754A">
        <w:rPr/>
        <w:t>That's</w:t>
      </w:r>
      <w:r w:rsidR="00E6754A">
        <w:rPr/>
        <w:t xml:space="preserve"> </w:t>
      </w:r>
      <w:r w:rsidR="00E6754A">
        <w:rPr/>
        <w:t>that's</w:t>
      </w:r>
      <w:r w:rsidR="00E6754A">
        <w:rPr/>
        <w:t xml:space="preserve"> what </w:t>
      </w:r>
      <w:r w:rsidR="00E6754A">
        <w:rPr/>
        <w:t>you're</w:t>
      </w:r>
      <w:r w:rsidR="00E6754A">
        <w:rPr/>
        <w:t xml:space="preserve"> called to do, love the people of the place and love God </w:t>
      </w:r>
      <w:r w:rsidR="00E6754A">
        <w:rPr/>
        <w:t>above all, and</w:t>
      </w:r>
      <w:r w:rsidR="00E6754A">
        <w:rPr/>
        <w:t xml:space="preserve"> feeding the flock. So sometimes you </w:t>
      </w:r>
      <w:r w:rsidR="00E6754A">
        <w:rPr/>
        <w:t>have to</w:t>
      </w:r>
      <w:r w:rsidR="00E6754A">
        <w:rPr/>
        <w:t xml:space="preserve"> cut your cloth accordingly.</w:t>
      </w:r>
      <w:r w:rsidR="5617E5B8">
        <w:rPr/>
        <w:t xml:space="preserve"> </w:t>
      </w:r>
      <w:r w:rsidR="00E6754A">
        <w:rPr/>
        <w:t xml:space="preserve">Sometimes you have to kind of </w:t>
      </w:r>
      <w:r w:rsidR="00E6754A">
        <w:rPr/>
        <w:t>recognise</w:t>
      </w:r>
      <w:r w:rsidR="00E6754A">
        <w:rPr/>
        <w:t xml:space="preserve"> just we </w:t>
      </w:r>
      <w:r w:rsidR="00E6754A">
        <w:rPr/>
        <w:t>can't</w:t>
      </w:r>
      <w:r w:rsidR="00E6754A">
        <w:rPr/>
        <w:t xml:space="preserve"> do XY or Z this year because </w:t>
      </w:r>
      <w:r w:rsidR="00E6754A">
        <w:rPr/>
        <w:t>we're</w:t>
      </w:r>
      <w:r w:rsidR="00E6754A">
        <w:rPr/>
        <w:t xml:space="preserve"> struggling for volunteers. But</w:t>
      </w:r>
      <w:r w:rsidR="551AEACD">
        <w:rPr/>
        <w:t xml:space="preserve"> </w:t>
      </w:r>
      <w:r w:rsidR="00E6754A">
        <w:rPr/>
        <w:t xml:space="preserve">I </w:t>
      </w:r>
      <w:r w:rsidR="00E6754A">
        <w:rPr/>
        <w:t>don't</w:t>
      </w:r>
      <w:r w:rsidR="00E6754A">
        <w:rPr/>
        <w:t xml:space="preserve"> feel too bad about that. I </w:t>
      </w:r>
      <w:r w:rsidR="00E6754A">
        <w:rPr/>
        <w:t>don't</w:t>
      </w:r>
      <w:r w:rsidR="00E6754A">
        <w:rPr/>
        <w:t xml:space="preserve"> beat myself </w:t>
      </w:r>
      <w:r w:rsidR="00E6754A">
        <w:rPr/>
        <w:t>up about that</w:t>
      </w:r>
      <w:r w:rsidR="00E6754A">
        <w:rPr/>
        <w:t xml:space="preserve"> because </w:t>
      </w:r>
      <w:r w:rsidR="00E6754A">
        <w:rPr/>
        <w:t>we're</w:t>
      </w:r>
      <w:r w:rsidR="00E6754A">
        <w:rPr/>
        <w:t xml:space="preserve"> going through a season where my wife works</w:t>
      </w:r>
      <w:r w:rsidR="623CFF85">
        <w:rPr/>
        <w:t xml:space="preserve">, </w:t>
      </w:r>
      <w:r w:rsidR="623CFF85">
        <w:rPr/>
        <w:t>s</w:t>
      </w:r>
      <w:r w:rsidR="00E6754A">
        <w:rPr/>
        <w:t>he's</w:t>
      </w:r>
      <w:r w:rsidR="00E6754A">
        <w:rPr/>
        <w:t xml:space="preserve"> a nurse, a community nurse</w:t>
      </w:r>
      <w:r w:rsidR="0927DB3B">
        <w:rPr/>
        <w:t xml:space="preserve">, </w:t>
      </w:r>
      <w:r w:rsidR="00E6754A">
        <w:rPr/>
        <w:t>I</w:t>
      </w:r>
      <w:r w:rsidR="3757B1E3">
        <w:rPr/>
        <w:t>’ve</w:t>
      </w:r>
      <w:r w:rsidR="00E6754A">
        <w:rPr/>
        <w:t xml:space="preserve"> </w:t>
      </w:r>
      <w:r w:rsidR="00E6754A">
        <w:rPr/>
        <w:t>got</w:t>
      </w:r>
      <w:r w:rsidR="00E6754A">
        <w:rPr/>
        <w:t xml:space="preserve"> two boys, 6 and 2</w:t>
      </w:r>
      <w:r w:rsidR="58280255">
        <w:rPr/>
        <w:t>, a</w:t>
      </w:r>
      <w:r w:rsidR="00E6754A">
        <w:rPr/>
        <w:t xml:space="preserve">nd she works four days a week. </w:t>
      </w:r>
      <w:r w:rsidR="00E6754A">
        <w:rPr/>
        <w:t>So</w:t>
      </w:r>
      <w:r w:rsidR="00E6754A">
        <w:rPr/>
        <w:t xml:space="preserve"> when </w:t>
      </w:r>
      <w:r w:rsidR="00E6754A">
        <w:rPr/>
        <w:t>she's</w:t>
      </w:r>
      <w:r w:rsidR="00E6754A">
        <w:rPr/>
        <w:t xml:space="preserve"> working, her youngest is in </w:t>
      </w:r>
      <w:r w:rsidR="00E6754A">
        <w:rPr/>
        <w:t>nursery</w:t>
      </w:r>
      <w:r w:rsidR="00E6754A">
        <w:rPr/>
        <w:t xml:space="preserve">. Two days I have the other days, </w:t>
      </w:r>
      <w:r w:rsidR="00E6754A">
        <w:rPr/>
        <w:t>it's</w:t>
      </w:r>
      <w:r w:rsidR="00E6754A">
        <w:rPr/>
        <w:t xml:space="preserve"> a real juggling act and getting everything </w:t>
      </w:r>
      <w:r w:rsidR="00E6754A">
        <w:rPr/>
        <w:t>done</w:t>
      </w:r>
      <w:r w:rsidR="00E6754A">
        <w:rPr/>
        <w:t xml:space="preserve"> so</w:t>
      </w:r>
      <w:r w:rsidR="2CD8D810">
        <w:rPr/>
        <w:t xml:space="preserve"> </w:t>
      </w:r>
      <w:r w:rsidR="00E6754A">
        <w:rPr/>
        <w:t>I'm</w:t>
      </w:r>
      <w:r w:rsidR="00E6754A">
        <w:rPr/>
        <w:t xml:space="preserve"> trying to be just realistic about capacity in </w:t>
      </w:r>
      <w:r w:rsidR="00E6754A">
        <w:rPr/>
        <w:t>seasons</w:t>
      </w:r>
      <w:r w:rsidR="00E6754A">
        <w:rPr/>
        <w:t xml:space="preserve"> and </w:t>
      </w:r>
      <w:r w:rsidR="00E6754A">
        <w:rPr/>
        <w:t>I think churches</w:t>
      </w:r>
      <w:r w:rsidR="00E6754A">
        <w:rPr/>
        <w:t xml:space="preserve"> go through that as well</w:t>
      </w:r>
      <w:r w:rsidR="1927CAB8">
        <w:rPr/>
        <w:t xml:space="preserve">. </w:t>
      </w:r>
      <w:r w:rsidR="00E6754A">
        <w:rPr/>
        <w:t xml:space="preserve">I see churches go through </w:t>
      </w:r>
      <w:r w:rsidR="00E6754A">
        <w:rPr/>
        <w:t>seasons</w:t>
      </w:r>
      <w:r w:rsidR="00E6754A">
        <w:rPr/>
        <w:t xml:space="preserve">. You go you, there's growth, </w:t>
      </w:r>
      <w:r w:rsidR="00E6754A">
        <w:rPr/>
        <w:t>there's</w:t>
      </w:r>
      <w:r w:rsidR="00E6754A">
        <w:rPr/>
        <w:t xml:space="preserve"> </w:t>
      </w:r>
      <w:r w:rsidR="00E6754A">
        <w:rPr/>
        <w:t>shrink</w:t>
      </w:r>
      <w:r w:rsidR="00E6754A">
        <w:rPr/>
        <w:t xml:space="preserve"> </w:t>
      </w:r>
      <w:r w:rsidR="00E6754A">
        <w:rPr/>
        <w:t>back.</w:t>
      </w:r>
      <w:r w:rsidR="00E6754A">
        <w:rPr/>
        <w:t>There's</w:t>
      </w:r>
      <w:r w:rsidR="00E6754A">
        <w:rPr/>
        <w:t xml:space="preserve"> times </w:t>
      </w:r>
      <w:r w:rsidR="00E6754A">
        <w:rPr/>
        <w:t>that you're</w:t>
      </w:r>
      <w:r w:rsidR="00E6754A">
        <w:rPr/>
        <w:t xml:space="preserve"> </w:t>
      </w:r>
      <w:r w:rsidR="00E6754A">
        <w:rPr/>
        <w:t>you're</w:t>
      </w:r>
      <w:r w:rsidR="00E6754A">
        <w:rPr/>
        <w:t xml:space="preserve"> able to do </w:t>
      </w:r>
      <w:r w:rsidR="00E6754A">
        <w:rPr/>
        <w:t>particular things</w:t>
      </w:r>
      <w:r w:rsidR="00E6754A">
        <w:rPr/>
        <w:t xml:space="preserve">. </w:t>
      </w:r>
      <w:r w:rsidR="00E6754A">
        <w:rPr/>
        <w:t>There's</w:t>
      </w:r>
      <w:r w:rsidR="00E6754A">
        <w:rPr/>
        <w:t xml:space="preserve"> times that </w:t>
      </w:r>
      <w:r w:rsidR="00E6754A">
        <w:rPr/>
        <w:t>we've</w:t>
      </w:r>
      <w:r w:rsidR="00E6754A">
        <w:rPr/>
        <w:t xml:space="preserve"> had to stop doing various ministries, but then others have started off the back of </w:t>
      </w:r>
      <w:r w:rsidR="00E6754A">
        <w:rPr/>
        <w:t>that so</w:t>
      </w:r>
      <w:r w:rsidR="5FB5840B">
        <w:rPr/>
        <w:t xml:space="preserve">. </w:t>
      </w:r>
      <w:r w:rsidR="00E6754A">
        <w:rPr/>
        <w:t xml:space="preserve">Yeah, I just tried to focus on the basics of ministry. </w:t>
      </w:r>
      <w:r w:rsidR="00E6754A">
        <w:rPr/>
        <w:t xml:space="preserve">I'm </w:t>
      </w:r>
      <w:r w:rsidR="00E6754A">
        <w:rPr/>
        <w:t>I'm</w:t>
      </w:r>
      <w:r w:rsidR="00E6754A">
        <w:rPr/>
        <w:t xml:space="preserve"> </w:t>
      </w:r>
      <w:r w:rsidR="00E6754A">
        <w:rPr/>
        <w:t>a terrible</w:t>
      </w:r>
      <w:r w:rsidR="00E6754A">
        <w:rPr/>
        <w:t xml:space="preserve">. </w:t>
      </w:r>
      <w:r w:rsidR="00E6754A">
        <w:rPr/>
        <w:t>I'm</w:t>
      </w:r>
      <w:r w:rsidR="00E6754A">
        <w:rPr/>
        <w:t xml:space="preserve"> the most </w:t>
      </w:r>
      <w:r w:rsidR="00E6754A">
        <w:rPr/>
        <w:t>disorganised</w:t>
      </w:r>
      <w:r w:rsidR="00E6754A">
        <w:rPr/>
        <w:t xml:space="preserve"> human being </w:t>
      </w:r>
      <w:r w:rsidR="00E6754A">
        <w:rPr/>
        <w:t>you'll</w:t>
      </w:r>
      <w:r w:rsidR="00E6754A">
        <w:rPr/>
        <w:t xml:space="preserve"> ever meet. I am not.</w:t>
      </w:r>
      <w:r w:rsidR="1FF82EA2">
        <w:rPr/>
        <w:t xml:space="preserve"> </w:t>
      </w:r>
      <w:r w:rsidR="00E6754A">
        <w:rPr/>
        <w:t xml:space="preserve">I am horrendously </w:t>
      </w:r>
      <w:r w:rsidR="00E6754A">
        <w:rPr/>
        <w:t>disorganised</w:t>
      </w:r>
      <w:r w:rsidR="00E6754A">
        <w:rPr/>
        <w:t xml:space="preserve">. I am not a leader or strategist or a vision caster or I </w:t>
      </w:r>
      <w:r w:rsidR="00E6754A">
        <w:rPr/>
        <w:t>kind of grown</w:t>
      </w:r>
      <w:r w:rsidR="00E6754A">
        <w:rPr/>
        <w:t xml:space="preserve"> inwardly when people talk about </w:t>
      </w:r>
      <w:r w:rsidR="00E6754A">
        <w:rPr/>
        <w:t xml:space="preserve">what </w:t>
      </w:r>
      <w:r w:rsidR="00E6754A">
        <w:rPr/>
        <w:t>is</w:t>
      </w:r>
      <w:r w:rsidR="00E6754A">
        <w:rPr/>
        <w:t xml:space="preserve"> your strategy plan</w:t>
      </w:r>
      <w:r w:rsidR="00E6754A">
        <w:rPr/>
        <w:t xml:space="preserve"> and your </w:t>
      </w:r>
      <w:r w:rsidR="00E6754A">
        <w:rPr/>
        <w:t>10 year</w:t>
      </w:r>
      <w:r w:rsidR="00E6754A">
        <w:rPr/>
        <w:t xml:space="preserve"> plan and this, </w:t>
      </w:r>
      <w:r w:rsidR="00E6754A">
        <w:rPr/>
        <w:t>that</w:t>
      </w:r>
      <w:r w:rsidR="00E6754A">
        <w:rPr/>
        <w:t xml:space="preserve"> and the next thing I just go oh, </w:t>
      </w:r>
      <w:r w:rsidR="00E6754A">
        <w:rPr/>
        <w:t>it's</w:t>
      </w:r>
      <w:r w:rsidR="00E6754A">
        <w:rPr/>
        <w:t xml:space="preserve"> just</w:t>
      </w:r>
      <w:r w:rsidR="76E5C37C">
        <w:rPr/>
        <w:t xml:space="preserve">. </w:t>
      </w:r>
      <w:r w:rsidR="00E6754A">
        <w:rPr/>
        <w:t xml:space="preserve">Again, </w:t>
      </w:r>
      <w:r w:rsidR="00E6754A">
        <w:rPr/>
        <w:t>maybe I'm</w:t>
      </w:r>
      <w:r w:rsidR="00E6754A">
        <w:rPr/>
        <w:t xml:space="preserve"> a dinosaur. I just </w:t>
      </w:r>
      <w:r w:rsidR="00E6754A">
        <w:rPr/>
        <w:t>kind of go</w:t>
      </w:r>
      <w:r w:rsidR="00E6754A">
        <w:rPr/>
        <w:t xml:space="preserve"> as </w:t>
      </w:r>
      <w:r w:rsidR="00E6754A">
        <w:rPr/>
        <w:t>I'm</w:t>
      </w:r>
      <w:r w:rsidR="00E6754A">
        <w:rPr/>
        <w:t xml:space="preserve"> not just one strategy that the Bible talks about is</w:t>
      </w:r>
      <w:r w:rsidR="0F811697">
        <w:rPr/>
        <w:t>, y</w:t>
      </w:r>
      <w:r w:rsidR="00E6754A">
        <w:rPr/>
        <w:t>ou know, be</w:t>
      </w:r>
      <w:r w:rsidR="74A5DAB1">
        <w:rPr/>
        <w:t>ing</w:t>
      </w:r>
      <w:r w:rsidR="00E6754A">
        <w:rPr/>
        <w:t xml:space="preserve"> filled with the spirit, loving, God, loving people and just see what doors open.</w:t>
      </w:r>
      <w:r w:rsidR="10AB7EAE">
        <w:rPr/>
        <w:t xml:space="preserve"> </w:t>
      </w:r>
      <w:r w:rsidR="00E6754A">
        <w:rPr/>
        <w:t xml:space="preserve">But </w:t>
      </w:r>
      <w:r w:rsidR="00E6754A">
        <w:rPr/>
        <w:t>so</w:t>
      </w:r>
      <w:r w:rsidR="00E6754A">
        <w:rPr/>
        <w:t xml:space="preserve"> </w:t>
      </w:r>
      <w:r w:rsidR="00E6754A">
        <w:rPr/>
        <w:t>I'm</w:t>
      </w:r>
      <w:r w:rsidR="00E6754A">
        <w:rPr/>
        <w:t xml:space="preserve"> not any of those, but I just</w:t>
      </w:r>
      <w:r w:rsidR="00E6754A">
        <w:rPr/>
        <w:t xml:space="preserve"> like to think I love </w:t>
      </w:r>
      <w:r w:rsidR="18CA0272">
        <w:rPr/>
        <w:t>God</w:t>
      </w:r>
      <w:r w:rsidR="18CA0272">
        <w:rPr/>
        <w:t xml:space="preserve"> </w:t>
      </w:r>
      <w:r w:rsidR="00E6754A">
        <w:rPr/>
        <w:t xml:space="preserve">and I love the people in front of me and I love I love preaching, I love, I love visiting them as much as I can. I wish I could do this more </w:t>
      </w:r>
      <w:r w:rsidR="00E6754A">
        <w:rPr/>
        <w:t>than I</w:t>
      </w:r>
      <w:r w:rsidR="00E6754A">
        <w:rPr/>
        <w:t xml:space="preserve"> </w:t>
      </w:r>
      <w:r w:rsidR="00E6754A">
        <w:rPr/>
        <w:t>I'm</w:t>
      </w:r>
      <w:r w:rsidR="00E6754A">
        <w:rPr/>
        <w:t xml:space="preserve"> </w:t>
      </w:r>
      <w:r w:rsidR="00E6754A">
        <w:rPr/>
        <w:t>kind of able</w:t>
      </w:r>
      <w:r w:rsidR="00E6754A">
        <w:rPr/>
        <w:t xml:space="preserve"> to do </w:t>
      </w:r>
      <w:r w:rsidR="00E6754A">
        <w:rPr/>
        <w:t>at the moment</w:t>
      </w:r>
      <w:r w:rsidR="00E6754A">
        <w:rPr/>
        <w:t>, but</w:t>
      </w:r>
      <w:r w:rsidR="0BCB2F13">
        <w:rPr/>
        <w:t xml:space="preserve"> </w:t>
      </w:r>
      <w:r w:rsidR="0BCB2F13">
        <w:rPr/>
        <w:t>t</w:t>
      </w:r>
      <w:r w:rsidR="00E6754A">
        <w:rPr/>
        <w:t>hat's</w:t>
      </w:r>
      <w:r w:rsidR="00E6754A">
        <w:rPr/>
        <w:t xml:space="preserve"> all. I just want to do work, work away, quietly feeding the </w:t>
      </w:r>
      <w:r w:rsidR="00E6754A">
        <w:rPr/>
        <w:t>flock</w:t>
      </w:r>
      <w:r w:rsidR="00E6754A">
        <w:rPr/>
        <w:t xml:space="preserve"> and visiting the </w:t>
      </w:r>
      <w:r w:rsidR="00E6754A">
        <w:rPr/>
        <w:t>flock and</w:t>
      </w:r>
      <w:r w:rsidR="00E6754A">
        <w:rPr/>
        <w:t xml:space="preserve"> </w:t>
      </w:r>
      <w:r w:rsidR="00E6754A">
        <w:rPr/>
        <w:t>and</w:t>
      </w:r>
      <w:r w:rsidR="00E6754A">
        <w:rPr/>
        <w:t xml:space="preserve"> taking care of them. </w:t>
      </w:r>
      <w:proofErr w:type="spellStart"/>
      <w:proofErr w:type="spellEnd"/>
      <w:proofErr w:type="gramStart"/>
      <w:proofErr w:type="gramEnd"/>
      <w:proofErr w:type="gramStart"/>
      <w:proofErr w:type="gramEnd"/>
      <w:proofErr w:type="gramStart"/>
      <w:proofErr w:type="gramEnd"/>
      <w:proofErr w:type="gramStart"/>
      <w:proofErr w:type="gramEnd"/>
      <w:proofErr w:type="spellStart"/>
      <w:proofErr w:type="spellEnd"/>
    </w:p>
    <w:p w:rsidR="00CB6314" w:rsidRDefault="00E6754A" w14:paraId="7BC432B7" w14:textId="50815CDC">
      <w:r w:rsidRPr="32909CFF" w:rsidR="00E6754A">
        <w:rPr>
          <w:b w:val="1"/>
          <w:bCs w:val="1"/>
        </w:rPr>
        <w:t>Annemarie Douglas</w:t>
      </w:r>
      <w:r>
        <w:br/>
      </w:r>
      <w:r w:rsidR="00E6754A">
        <w:rPr/>
        <w:t>40:21</w:t>
      </w:r>
      <w:r>
        <w:br/>
      </w:r>
      <w:r w:rsidR="00E6754A">
        <w:rPr/>
        <w:t>How have you seen rural ministry change?</w:t>
      </w:r>
    </w:p>
    <w:p w:rsidR="00CB6314" w:rsidP="32909CFF" w:rsidRDefault="00E6754A" w14:paraId="3D141465" w14:textId="0CED15F9">
      <w:pPr>
        <w:pStyle w:val="Normal"/>
        <w:suppressLineNumbers w:val="0"/>
        <w:bidi w:val="0"/>
        <w:spacing w:before="0" w:beforeAutospacing="off" w:after="200" w:afterAutospacing="off" w:line="276" w:lineRule="auto"/>
        <w:ind w:left="0" w:right="0"/>
        <w:jc w:val="left"/>
      </w:pPr>
      <w:r w:rsidRPr="32909CFF" w:rsidR="00E6754A">
        <w:rPr>
          <w:b w:val="1"/>
          <w:bCs w:val="1"/>
        </w:rPr>
        <w:t>Calum MacMillan</w:t>
      </w:r>
      <w:r>
        <w:br/>
      </w:r>
      <w:r w:rsidR="00E6754A">
        <w:rPr/>
        <w:t>40:36</w:t>
      </w:r>
      <w:r>
        <w:br/>
      </w:r>
      <w:r w:rsidR="00E6754A">
        <w:rPr/>
        <w:t xml:space="preserve">Well, that's another </w:t>
      </w:r>
      <w:r w:rsidR="00E6754A">
        <w:rPr/>
        <w:t>very good</w:t>
      </w:r>
      <w:r w:rsidR="00E6754A">
        <w:rPr/>
        <w:t xml:space="preserve"> question.</w:t>
      </w:r>
      <w:r w:rsidR="00F34E5C">
        <w:rPr/>
        <w:t xml:space="preserve"> </w:t>
      </w:r>
      <w:r w:rsidR="00E6754A">
        <w:rPr/>
        <w:t>I'm</w:t>
      </w:r>
      <w:r w:rsidR="00E6754A">
        <w:rPr/>
        <w:t xml:space="preserve"> thinking </w:t>
      </w:r>
      <w:r w:rsidR="00E6754A">
        <w:rPr/>
        <w:t>I'm</w:t>
      </w:r>
      <w:r w:rsidR="00E6754A">
        <w:rPr/>
        <w:t xml:space="preserve"> thinking.</w:t>
      </w:r>
      <w:r w:rsidR="00F34E5C">
        <w:rPr/>
        <w:t xml:space="preserve"> </w:t>
      </w:r>
      <w:r w:rsidR="00E6754A">
        <w:rPr/>
        <w:t>Has it changed?</w:t>
      </w:r>
      <w:r w:rsidR="00F34E5C">
        <w:rPr/>
        <w:t xml:space="preserve"> </w:t>
      </w:r>
      <w:r w:rsidR="00E6754A">
        <w:rPr/>
        <w:t>I mean, there are challenges around.</w:t>
      </w:r>
      <w:r w:rsidR="000D05DB">
        <w:rPr/>
        <w:t xml:space="preserve"> </w:t>
      </w:r>
      <w:r w:rsidR="00E6754A">
        <w:rPr/>
        <w:t xml:space="preserve">There are smaller things that you see. </w:t>
      </w:r>
      <w:r w:rsidR="00E6754A">
        <w:rPr/>
        <w:t>There's</w:t>
      </w:r>
      <w:r w:rsidR="00E6754A">
        <w:rPr/>
        <w:t xml:space="preserve"> </w:t>
      </w:r>
      <w:r w:rsidR="00E6754A">
        <w:rPr/>
        <w:t>there's</w:t>
      </w:r>
      <w:r w:rsidR="00E6754A">
        <w:rPr/>
        <w:t xml:space="preserve"> </w:t>
      </w:r>
      <w:r w:rsidR="00E6754A">
        <w:rPr/>
        <w:t>more and more</w:t>
      </w:r>
      <w:r w:rsidR="00E6754A">
        <w:rPr/>
        <w:t xml:space="preserve"> challenges. I'm thinking kind of in terms of rural ministry, I'm thinking in terms of say for example, our presbytery, which goes from</w:t>
      </w:r>
      <w:r w:rsidR="519D7668">
        <w:rPr/>
        <w:t>, we’re the</w:t>
      </w:r>
      <w:r w:rsidR="00E6754A">
        <w:rPr/>
        <w:t xml:space="preserve"> southernmost church and it goes all the way up to </w:t>
      </w:r>
      <w:r w:rsidR="00E6754A">
        <w:rPr/>
        <w:t>Thurso</w:t>
      </w:r>
      <w:r w:rsidR="00E6754A">
        <w:rPr/>
        <w:t xml:space="preserve"> and Wick and</w:t>
      </w:r>
      <w:r w:rsidR="000D05DB">
        <w:rPr/>
        <w:t xml:space="preserve"> </w:t>
      </w:r>
      <w:r w:rsidR="00E6754A">
        <w:rPr/>
        <w:t xml:space="preserve">I mean, there are massive challenges when you look around rural areas and particularly if you on a national scale just now with the Church of Scotland closures for example, that's </w:t>
      </w:r>
      <w:r w:rsidR="00E6754A">
        <w:rPr/>
        <w:t>that's</w:t>
      </w:r>
      <w:r w:rsidR="00E6754A">
        <w:rPr/>
        <w:t xml:space="preserve"> having a big impact on </w:t>
      </w:r>
      <w:r w:rsidR="00E6754A">
        <w:rPr/>
        <w:t>on</w:t>
      </w:r>
      <w:r w:rsidR="00E6754A">
        <w:rPr/>
        <w:t xml:space="preserve"> rural ministry, you know, amalgamating congregations and church buildings closing and </w:t>
      </w:r>
      <w:r w:rsidR="007870E0">
        <w:rPr/>
        <w:t>congregations</w:t>
      </w:r>
      <w:r w:rsidR="00E6754A">
        <w:rPr/>
        <w:t xml:space="preserve"> being put together and that that is having a big impact, I would say across</w:t>
      </w:r>
      <w:r w:rsidR="000D05DB">
        <w:rPr/>
        <w:t xml:space="preserve"> </w:t>
      </w:r>
      <w:r w:rsidR="00E6754A">
        <w:rPr/>
        <w:t>the board rural would leave.</w:t>
      </w:r>
      <w:r>
        <w:br/>
      </w:r>
      <w:r w:rsidR="00E6754A">
        <w:rPr/>
        <w:t>Heard somewhere recently</w:t>
      </w:r>
      <w:r w:rsidR="41A678A8">
        <w:rPr/>
        <w:t>,</w:t>
      </w:r>
      <w:r w:rsidR="00E6754A">
        <w:rPr/>
        <w:t xml:space="preserve"> I wish I could remember where it </w:t>
      </w:r>
      <w:r w:rsidR="00E6754A">
        <w:rPr/>
        <w:t>was</w:t>
      </w:r>
      <w:r w:rsidR="6D78060C">
        <w:rPr/>
        <w:t>,</w:t>
      </w:r>
      <w:r w:rsidR="6D78060C">
        <w:rPr/>
        <w:t xml:space="preserve"> i</w:t>
      </w:r>
      <w:r w:rsidR="00E6754A">
        <w:rPr/>
        <w:t xml:space="preserve">t was </w:t>
      </w:r>
      <w:r w:rsidR="00E6754A">
        <w:rPr/>
        <w:t>somewhere up north.</w:t>
      </w:r>
      <w:r w:rsidR="000D05DB">
        <w:rPr/>
        <w:t xml:space="preserve"> </w:t>
      </w:r>
      <w:r w:rsidR="00E6754A">
        <w:rPr/>
        <w:t xml:space="preserve">I want to </w:t>
      </w:r>
      <w:r w:rsidR="1AFFD895">
        <w:rPr/>
        <w:t>say Durness</w:t>
      </w:r>
      <w:r w:rsidR="00E6754A">
        <w:rPr/>
        <w:t xml:space="preserve">, but I might be wrong about that, but </w:t>
      </w:r>
      <w:r w:rsidR="00E6754A">
        <w:rPr/>
        <w:t>let's</w:t>
      </w:r>
      <w:r w:rsidR="00E6754A">
        <w:rPr/>
        <w:t xml:space="preserve"> just say </w:t>
      </w:r>
      <w:r w:rsidR="3D373E68">
        <w:rPr/>
        <w:t>Durness</w:t>
      </w:r>
      <w:r w:rsidR="00E6754A">
        <w:rPr/>
        <w:t xml:space="preserve"> is an example. If not, it was fairly close to that kind of area and it was a group of believers there kind of getting in touch saying can you do something to help us because we are now an hour's drive away from a church</w:t>
      </w:r>
      <w:r w:rsidR="000D05DB">
        <w:rPr/>
        <w:t xml:space="preserve"> b</w:t>
      </w:r>
      <w:r w:rsidR="00E6754A">
        <w:rPr/>
        <w:t xml:space="preserve">ecause of these closures and different things, we now find ourselves without ready access to a Church of whatever persuasion, any kind of Bible believing church. So that is, </w:t>
      </w:r>
      <w:r w:rsidR="00E6754A">
        <w:rPr/>
        <w:t>that's</w:t>
      </w:r>
      <w:r w:rsidR="00E6754A">
        <w:rPr/>
        <w:t xml:space="preserve"> </w:t>
      </w:r>
      <w:r w:rsidR="00E6754A">
        <w:rPr/>
        <w:t xml:space="preserve">definitely </w:t>
      </w:r>
      <w:r w:rsidR="00E6754A">
        <w:rPr/>
        <w:t>something</w:t>
      </w:r>
      <w:r w:rsidR="00E6754A">
        <w:rPr/>
        <w:t xml:space="preserve"> that's</w:t>
      </w:r>
      <w:r w:rsidR="00E6754A">
        <w:rPr/>
        <w:t xml:space="preserve"> </w:t>
      </w:r>
      <w:r w:rsidR="00E6754A">
        <w:rPr/>
        <w:t>that's</w:t>
      </w:r>
      <w:r w:rsidR="00E6754A">
        <w:rPr/>
        <w:t xml:space="preserve"> new</w:t>
      </w:r>
      <w:r w:rsidR="018BF959">
        <w:rPr/>
        <w:t xml:space="preserve"> i</w:t>
      </w:r>
      <w:r w:rsidR="00E6754A">
        <w:rPr/>
        <w:t>n the last couple of years</w:t>
      </w:r>
      <w:r w:rsidR="00ED3474">
        <w:rPr/>
        <w:t xml:space="preserve"> </w:t>
      </w:r>
      <w:r w:rsidR="00E6754A">
        <w:rPr/>
        <w:t xml:space="preserve">and again, I can only talk about it from my own perspective and what I know of my friends in the CFS, but </w:t>
      </w:r>
      <w:r w:rsidR="00E6754A">
        <w:rPr/>
        <w:t>that's</w:t>
      </w:r>
      <w:r w:rsidR="00E6754A">
        <w:rPr/>
        <w:t xml:space="preserve"> causing a shift in as well. </w:t>
      </w:r>
      <w:r w:rsidR="00E6754A">
        <w:rPr/>
        <w:t>We've</w:t>
      </w:r>
      <w:r w:rsidR="00E6754A">
        <w:rPr/>
        <w:t xml:space="preserve"> had </w:t>
      </w:r>
      <w:r w:rsidR="00E6754A">
        <w:rPr/>
        <w:t>a number of</w:t>
      </w:r>
      <w:r w:rsidR="00E6754A">
        <w:rPr/>
        <w:t xml:space="preserve"> folks</w:t>
      </w:r>
      <w:r w:rsidR="00ED3474">
        <w:rPr/>
        <w:t xml:space="preserve"> c</w:t>
      </w:r>
      <w:r w:rsidR="00E6754A">
        <w:rPr/>
        <w:t xml:space="preserve">ome to </w:t>
      </w:r>
      <w:r w:rsidR="00E6754A">
        <w:rPr/>
        <w:t>us because</w:t>
      </w:r>
      <w:r w:rsidR="00E6754A">
        <w:rPr/>
        <w:t xml:space="preserve"> </w:t>
      </w:r>
      <w:r w:rsidR="00E6754A">
        <w:rPr/>
        <w:t>because</w:t>
      </w:r>
      <w:r w:rsidR="00E6754A">
        <w:rPr/>
        <w:t xml:space="preserve"> people never like it when their church closes and all the rest of it. </w:t>
      </w:r>
      <w:r w:rsidR="00E6754A">
        <w:rPr/>
        <w:t>So</w:t>
      </w:r>
      <w:r w:rsidR="00E6754A">
        <w:rPr/>
        <w:t xml:space="preserve"> </w:t>
      </w:r>
      <w:r w:rsidR="00E6754A">
        <w:rPr/>
        <w:t>we're</w:t>
      </w:r>
      <w:r w:rsidR="00E6754A">
        <w:rPr/>
        <w:t>,</w:t>
      </w:r>
      <w:r w:rsidR="00E6754A">
        <w:rPr/>
        <w:t xml:space="preserve"> </w:t>
      </w:r>
      <w:r w:rsidR="00E6754A">
        <w:rPr/>
        <w:t>rightly</w:t>
      </w:r>
      <w:r w:rsidR="00E6754A">
        <w:rPr/>
        <w:t xml:space="preserve"> or </w:t>
      </w:r>
      <w:r w:rsidR="00E6754A">
        <w:rPr/>
        <w:t>wrongly</w:t>
      </w:r>
      <w:r w:rsidR="00E6754A">
        <w:rPr/>
        <w:t xml:space="preserve">, </w:t>
      </w:r>
      <w:r w:rsidR="00E6754A">
        <w:rPr/>
        <w:t>so that</w:t>
      </w:r>
      <w:r w:rsidR="00E6754A">
        <w:rPr/>
        <w:t xml:space="preserve"> </w:t>
      </w:r>
      <w:r w:rsidR="00E6754A">
        <w:rPr/>
        <w:t>that's</w:t>
      </w:r>
      <w:r w:rsidR="00E6754A">
        <w:rPr/>
        <w:t xml:space="preserve"> a fair bit of upheaval.</w:t>
      </w:r>
      <w:r>
        <w:br/>
      </w:r>
      <w:r w:rsidR="00E6754A">
        <w:rPr/>
        <w:t>So by and large, I'm just looking across our</w:t>
      </w:r>
      <w:r w:rsidR="0D5C0975">
        <w:rPr/>
        <w:t xml:space="preserve"> </w:t>
      </w:r>
      <w:r w:rsidR="0D5C0975">
        <w:rPr/>
        <w:t>Presbytry</w:t>
      </w:r>
      <w:r w:rsidR="0D5C0975">
        <w:rPr/>
        <w:t>,</w:t>
      </w:r>
      <w:r w:rsidR="00E6754A">
        <w:rPr/>
        <w:t xml:space="preserve"> churches are fragile.</w:t>
      </w:r>
      <w:r>
        <w:br/>
      </w:r>
      <w:r w:rsidR="00E6754A">
        <w:rPr/>
        <w:t xml:space="preserve">Everyone </w:t>
      </w:r>
      <w:r w:rsidR="00E6754A">
        <w:rPr/>
        <w:t>kind of feels</w:t>
      </w:r>
      <w:r w:rsidR="00E6754A">
        <w:rPr/>
        <w:t xml:space="preserve"> stretched, and as rural ministers, </w:t>
      </w:r>
      <w:r w:rsidR="00E6754A">
        <w:rPr/>
        <w:t>there's</w:t>
      </w:r>
      <w:r w:rsidR="00E6754A">
        <w:rPr/>
        <w:t xml:space="preserve"> very, very few of us </w:t>
      </w:r>
      <w:r w:rsidR="00E6754A">
        <w:rPr/>
        <w:t xml:space="preserve">between here and the </w:t>
      </w:r>
      <w:r w:rsidR="004200CB">
        <w:rPr/>
        <w:t>F</w:t>
      </w:r>
      <w:r w:rsidR="00E6754A">
        <w:rPr/>
        <w:t>ree Church anyway</w:t>
      </w:r>
      <w:r w:rsidR="004200CB">
        <w:rPr/>
        <w:t xml:space="preserve"> b</w:t>
      </w:r>
      <w:r w:rsidR="00E6754A">
        <w:rPr/>
        <w:t xml:space="preserve">etween here and </w:t>
      </w:r>
      <w:r w:rsidR="03538034">
        <w:rPr/>
        <w:t>Thurso</w:t>
      </w:r>
      <w:r w:rsidR="03538034">
        <w:rPr/>
        <w:t xml:space="preserve">. </w:t>
      </w:r>
      <w:r w:rsidR="00E6754A">
        <w:rPr/>
        <w:t xml:space="preserve">I think </w:t>
      </w:r>
      <w:r w:rsidR="00E6754A">
        <w:rPr/>
        <w:t>there's</w:t>
      </w:r>
      <w:r w:rsidR="00E6754A">
        <w:rPr/>
        <w:t xml:space="preserve"> </w:t>
      </w:r>
      <w:r w:rsidR="00E6754A">
        <w:rPr/>
        <w:t>there's</w:t>
      </w:r>
      <w:r w:rsidR="00E6754A">
        <w:rPr/>
        <w:t xml:space="preserve"> me here</w:t>
      </w:r>
      <w:r w:rsidR="7801ADC0">
        <w:rPr/>
        <w:t xml:space="preserve">, </w:t>
      </w:r>
      <w:r w:rsidR="7801ADC0">
        <w:rPr/>
        <w:t>ther’s</w:t>
      </w:r>
      <w:r w:rsidR="00E6754A">
        <w:rPr/>
        <w:t xml:space="preserve"> Alistair </w:t>
      </w:r>
      <w:r w:rsidR="642BD842">
        <w:rPr/>
        <w:t xml:space="preserve">in </w:t>
      </w:r>
      <w:r w:rsidR="642BD842">
        <w:rPr/>
        <w:t>Tain,</w:t>
      </w:r>
      <w:r w:rsidR="00E6754A">
        <w:rPr/>
        <w:t>,</w:t>
      </w:r>
      <w:r w:rsidR="00E6754A">
        <w:rPr/>
        <w:t xml:space="preserve"> Alastair, </w:t>
      </w:r>
      <w:r w:rsidR="00E6754A">
        <w:rPr/>
        <w:t>other</w:t>
      </w:r>
      <w:r w:rsidR="00E6754A">
        <w:rPr/>
        <w:t xml:space="preserve"> Alistair in Dorno</w:t>
      </w:r>
      <w:r w:rsidR="730F6B08">
        <w:rPr/>
        <w:t>ch</w:t>
      </w:r>
      <w:r w:rsidR="00E6754A">
        <w:rPr/>
        <w:t xml:space="preserve">, Eric </w:t>
      </w:r>
      <w:r w:rsidR="0A231064">
        <w:rPr/>
        <w:t>{?]</w:t>
      </w:r>
      <w:r w:rsidR="00E6754A">
        <w:rPr/>
        <w:t xml:space="preserve">, Gerry </w:t>
      </w:r>
      <w:r w:rsidR="54D95F2A">
        <w:rPr/>
        <w:t>in</w:t>
      </w:r>
      <w:r w:rsidR="00E6754A">
        <w:rPr/>
        <w:t xml:space="preserve"> </w:t>
      </w:r>
      <w:r w:rsidR="00E6754A">
        <w:rPr/>
        <w:t>Thur</w:t>
      </w:r>
      <w:r w:rsidR="1EA005DD">
        <w:rPr/>
        <w:t>so</w:t>
      </w:r>
      <w:r w:rsidR="00E6754A">
        <w:rPr/>
        <w:t xml:space="preserve">. </w:t>
      </w:r>
      <w:r w:rsidR="00E6754A">
        <w:rPr/>
        <w:t>What's</w:t>
      </w:r>
      <w:r w:rsidR="00E6754A">
        <w:rPr/>
        <w:t xml:space="preserve"> that? Five of us between here and </w:t>
      </w:r>
      <w:r w:rsidR="00E6754A">
        <w:rPr/>
        <w:t>Thurso</w:t>
      </w:r>
      <w:r w:rsidR="00E6754A">
        <w:rPr/>
        <w:t xml:space="preserve">. And </w:t>
      </w:r>
      <w:r w:rsidR="00E6754A">
        <w:rPr/>
        <w:t>so</w:t>
      </w:r>
      <w:r w:rsidR="00E6754A">
        <w:rPr/>
        <w:t xml:space="preserve"> </w:t>
      </w:r>
      <w:r w:rsidR="00E6754A">
        <w:rPr/>
        <w:t>there's</w:t>
      </w:r>
      <w:r w:rsidR="00E6754A">
        <w:rPr/>
        <w:t xml:space="preserve"> a lot to cover and </w:t>
      </w:r>
      <w:r w:rsidR="00E6754A">
        <w:rPr/>
        <w:t>it's</w:t>
      </w:r>
      <w:r w:rsidR="00E6754A">
        <w:rPr/>
        <w:t xml:space="preserve"> and you feel </w:t>
      </w:r>
      <w:r w:rsidR="00E6754A">
        <w:rPr/>
        <w:t>it's</w:t>
      </w:r>
      <w:r w:rsidR="00E6754A">
        <w:rPr/>
        <w:t xml:space="preserve"> </w:t>
      </w:r>
      <w:r w:rsidR="00E6754A">
        <w:rPr/>
        <w:t>harder and harder</w:t>
      </w:r>
      <w:r w:rsidR="00E6754A">
        <w:rPr/>
        <w:t xml:space="preserve"> even to get stuff like supply </w:t>
      </w:r>
      <w:r w:rsidR="004200CB">
        <w:rPr/>
        <w:t>preachers</w:t>
      </w:r>
      <w:r w:rsidR="00E6754A">
        <w:rPr/>
        <w:t>.</w:t>
      </w:r>
      <w:r w:rsidR="004200CB">
        <w:rPr/>
        <w:t xml:space="preserve"> </w:t>
      </w:r>
      <w:r w:rsidR="00E6754A">
        <w:rPr/>
        <w:t xml:space="preserve">Growing up in Lewis, they </w:t>
      </w:r>
      <w:r w:rsidR="00E6754A">
        <w:rPr/>
        <w:t>seem to be always</w:t>
      </w:r>
      <w:r w:rsidR="00E6754A">
        <w:rPr/>
        <w:t xml:space="preserve"> a multitude of lay preachers and elders who would take services and people in congregations who would preach. But here it </w:t>
      </w:r>
      <w:r w:rsidR="00E6754A">
        <w:rPr/>
        <w:t>just seems to be</w:t>
      </w:r>
      <w:r w:rsidR="00E6754A">
        <w:rPr/>
        <w:t xml:space="preserve"> </w:t>
      </w:r>
      <w:r w:rsidR="00E6754A">
        <w:rPr/>
        <w:t>harder and harder</w:t>
      </w:r>
      <w:r w:rsidR="00E6754A">
        <w:rPr/>
        <w:t xml:space="preserve"> to get cover from when </w:t>
      </w:r>
      <w:r w:rsidR="00E6754A">
        <w:rPr/>
        <w:t>you're</w:t>
      </w:r>
      <w:r w:rsidR="00E6754A">
        <w:rPr/>
        <w:t xml:space="preserve"> on </w:t>
      </w:r>
      <w:r w:rsidR="00E6754A">
        <w:rPr/>
        <w:t>holiday and stuff.</w:t>
      </w:r>
      <w:r w:rsidR="00E6754A">
        <w:rPr/>
        <w:t xml:space="preserve"> </w:t>
      </w:r>
      <w:r w:rsidR="00E6754A">
        <w:rPr/>
        <w:t>So</w:t>
      </w:r>
      <w:r w:rsidR="00E6754A">
        <w:rPr/>
        <w:t xml:space="preserve"> </w:t>
      </w:r>
      <w:r w:rsidR="00E6754A">
        <w:rPr/>
        <w:t>these kind of things</w:t>
      </w:r>
      <w:r w:rsidR="00E6754A">
        <w:rPr/>
        <w:t xml:space="preserve"> provide challenges, I know.</w:t>
      </w:r>
      <w:r w:rsidR="004200CB">
        <w:rPr/>
        <w:t xml:space="preserve"> </w:t>
      </w:r>
      <w:r w:rsidR="00E6754A">
        <w:rPr/>
        <w:t xml:space="preserve">Not so much. </w:t>
      </w:r>
      <w:r w:rsidR="00E6754A">
        <w:rPr/>
        <w:t>It's</w:t>
      </w:r>
      <w:r w:rsidR="00E6754A">
        <w:rPr/>
        <w:t xml:space="preserve"> happened</w:t>
      </w:r>
      <w:r w:rsidR="00E6754A">
        <w:rPr/>
        <w:t xml:space="preserve"> to me once, but I know there's other rural ministers who had to cancel their holidays because they </w:t>
      </w:r>
      <w:r w:rsidR="00E6754A">
        <w:rPr/>
        <w:t>can't</w:t>
      </w:r>
      <w:r w:rsidR="00E6754A">
        <w:rPr/>
        <w:t xml:space="preserve"> get somebody to </w:t>
      </w:r>
      <w:r w:rsidR="00E6754A">
        <w:rPr/>
        <w:t>come and take</w:t>
      </w:r>
      <w:r w:rsidR="00E6754A">
        <w:rPr/>
        <w:t xml:space="preserve"> the services for them.</w:t>
      </w:r>
      <w:r w:rsidR="004200CB">
        <w:rPr/>
        <w:t xml:space="preserve"> </w:t>
      </w:r>
      <w:r w:rsidR="00E6754A">
        <w:rPr/>
        <w:t xml:space="preserve">Again, my location </w:t>
      </w:r>
      <w:r w:rsidR="47F33B9B">
        <w:rPr/>
        <w:t>is not rural rural</w:t>
      </w:r>
      <w:r w:rsidR="00E6754A">
        <w:rPr/>
        <w:t xml:space="preserve">, but some of the guys who you know an hour, two hours plus from Inverness find it </w:t>
      </w:r>
      <w:r w:rsidR="00E6754A">
        <w:rPr/>
        <w:t>really hard</w:t>
      </w:r>
      <w:r w:rsidR="00E6754A">
        <w:rPr/>
        <w:t xml:space="preserve"> to get people willing to come out there to do their cover for them when </w:t>
      </w:r>
      <w:r w:rsidR="00E6754A">
        <w:rPr/>
        <w:t>they're</w:t>
      </w:r>
      <w:r w:rsidR="00E6754A">
        <w:rPr/>
        <w:t xml:space="preserve"> </w:t>
      </w:r>
      <w:r w:rsidR="00E6754A">
        <w:rPr/>
        <w:t>away and stuff</w:t>
      </w:r>
      <w:r w:rsidR="00084F1C">
        <w:rPr/>
        <w:t>.</w:t>
      </w:r>
      <w:r w:rsidR="00084F1C">
        <w:rPr/>
        <w:t xml:space="preserve"> </w:t>
      </w:r>
      <w:r w:rsidR="00E6754A">
        <w:rPr/>
        <w:t>Like one where again I think it was</w:t>
      </w:r>
      <w:r w:rsidR="00084F1C">
        <w:rPr/>
        <w:t xml:space="preserve"> t</w:t>
      </w:r>
      <w:r w:rsidR="00E6754A">
        <w:rPr/>
        <w:t xml:space="preserve">he first I had two weeks booked off and the 1st Sunday covered by nobody for the 2nd Sunday while I was starting my holiday and it was only happened to bump into another minister who'd come along just before I went off and he said he'd get the two weeks off and I said I'm trying back. </w:t>
      </w:r>
      <w:r w:rsidR="00E6754A">
        <w:rPr/>
        <w:t>I'd</w:t>
      </w:r>
      <w:r w:rsidR="00E6754A">
        <w:rPr/>
        <w:t xml:space="preserve"> </w:t>
      </w:r>
      <w:r w:rsidR="00E6754A">
        <w:rPr/>
        <w:t>can't get</w:t>
      </w:r>
      <w:r w:rsidR="00E6754A">
        <w:rPr/>
        <w:t xml:space="preserve"> anybody for the second week</w:t>
      </w:r>
      <w:r w:rsidR="00084F1C">
        <w:rPr/>
        <w:t xml:space="preserve"> a</w:t>
      </w:r>
      <w:r w:rsidR="00E6754A">
        <w:rPr/>
        <w:t xml:space="preserve">nd thankfully, he had somebody up his sleeve that I had to know about to manage to get. But </w:t>
      </w:r>
      <w:r w:rsidR="00E6754A">
        <w:rPr/>
        <w:t>that's</w:t>
      </w:r>
      <w:r w:rsidR="00E6754A">
        <w:rPr/>
        <w:t xml:space="preserve"> </w:t>
      </w:r>
      <w:r w:rsidR="00E6754A">
        <w:rPr/>
        <w:t>the</w:t>
      </w:r>
      <w:r w:rsidR="00E6754A">
        <w:rPr/>
        <w:t xml:space="preserve"> kind of thing. These are challenges that if you want to take some time off, </w:t>
      </w:r>
      <w:r w:rsidR="00E6754A">
        <w:rPr/>
        <w:t>who's</w:t>
      </w:r>
      <w:r w:rsidR="00E6754A">
        <w:rPr/>
        <w:t xml:space="preserve"> covering you, </w:t>
      </w:r>
      <w:r w:rsidR="00E6754A">
        <w:rPr/>
        <w:t>who's</w:t>
      </w:r>
      <w:r w:rsidR="00E6754A">
        <w:rPr/>
        <w:t xml:space="preserve"> doing this, </w:t>
      </w:r>
      <w:r w:rsidR="00E6754A">
        <w:rPr/>
        <w:t>who's</w:t>
      </w:r>
      <w:r w:rsidR="00E6754A">
        <w:rPr/>
        <w:t xml:space="preserve"> covering the Sunday services?</w:t>
      </w:r>
      <w:r>
        <w:br/>
      </w:r>
      <w:r w:rsidR="00E6754A">
        <w:rPr/>
        <w:t xml:space="preserve">Any retired ministers in rural areas are like gold dust, and everyone fights over them to get them to come and to do the services. </w:t>
      </w:r>
      <w:r w:rsidR="00E6754A">
        <w:rPr/>
        <w:t>So</w:t>
      </w:r>
      <w:r w:rsidR="00E6754A">
        <w:rPr/>
        <w:t xml:space="preserve"> there's challenges like that.</w:t>
      </w:r>
      <w:r>
        <w:br/>
      </w:r>
      <w:r w:rsidR="00E6754A">
        <w:rPr/>
        <w:t xml:space="preserve">Yeah. Have I answered your question? </w:t>
      </w:r>
      <w:r w:rsidR="00E6754A">
        <w:rPr/>
        <w:t>I'm</w:t>
      </w:r>
      <w:r w:rsidR="00E6754A">
        <w:rPr/>
        <w:t xml:space="preserve"> just rambling tonight.</w:t>
      </w:r>
    </w:p>
    <w:p w:rsidR="00CB6314" w:rsidRDefault="00E6754A" w14:paraId="6BC844E0" w14:textId="77777777">
      <w:r>
        <w:rPr>
          <w:b/>
        </w:rPr>
        <w:t>Annemarie Douglas</w:t>
      </w:r>
      <w:r>
        <w:rPr>
          <w:b/>
        </w:rPr>
        <w:br/>
      </w:r>
      <w:r>
        <w:t>45:07</w:t>
      </w:r>
      <w:r>
        <w:br/>
      </w:r>
      <w:r>
        <w:t>What advice would you give to someone who's considering serving in the rural area?</w:t>
      </w:r>
    </w:p>
    <w:p w:rsidR="00CB6314" w:rsidRDefault="00E6754A" w14:paraId="7D072AD3" w14:textId="0E7E32D6">
      <w:r>
        <w:rPr>
          <w:b/>
        </w:rPr>
        <w:t>Calum MacMillan</w:t>
      </w:r>
      <w:r>
        <w:rPr>
          <w:b/>
        </w:rPr>
        <w:br/>
      </w:r>
      <w:r>
        <w:t>45:14</w:t>
      </w:r>
      <w:r>
        <w:br/>
      </w:r>
      <w:r>
        <w:t xml:space="preserve">I would really encourage them to do it. I know it's not the </w:t>
      </w:r>
      <w:proofErr w:type="spellStart"/>
      <w:r>
        <w:t>the</w:t>
      </w:r>
      <w:proofErr w:type="spellEnd"/>
      <w:r>
        <w:t xml:space="preserve"> cool thing just now we don't have a </w:t>
      </w:r>
      <w:proofErr w:type="gramStart"/>
      <w:r>
        <w:t>Starbucks</w:t>
      </w:r>
      <w:proofErr w:type="gramEnd"/>
      <w:r>
        <w:t xml:space="preserve"> and we don't </w:t>
      </w:r>
      <w:proofErr w:type="gramStart"/>
      <w:r>
        <w:t>have</w:t>
      </w:r>
      <w:r w:rsidR="00C457E9">
        <w:t>,  y</w:t>
      </w:r>
      <w:r>
        <w:t>ou</w:t>
      </w:r>
      <w:proofErr w:type="gramEnd"/>
      <w:r>
        <w:t xml:space="preserve"> know, there's maybe not the hugest, you know, church plantings the </w:t>
      </w:r>
      <w:proofErr w:type="spellStart"/>
      <w:r>
        <w:t>the</w:t>
      </w:r>
      <w:proofErr w:type="spellEnd"/>
      <w:r>
        <w:t xml:space="preserve"> in thing and </w:t>
      </w:r>
      <w:proofErr w:type="spellStart"/>
      <w:r>
        <w:t>and</w:t>
      </w:r>
      <w:proofErr w:type="spellEnd"/>
      <w:r>
        <w:t xml:space="preserve"> that's great. And I'm all for church planting. I'm all for especially areas that have nothing. Let's get churches out there.</w:t>
      </w:r>
      <w:r w:rsidR="00C457E9">
        <w:t xml:space="preserve"> </w:t>
      </w:r>
      <w:r>
        <w:t>But I do</w:t>
      </w:r>
      <w:r w:rsidR="00C457E9">
        <w:t xml:space="preserve">, </w:t>
      </w:r>
      <w:r>
        <w:t xml:space="preserve">I just think it is. There's such a </w:t>
      </w:r>
      <w:proofErr w:type="gramStart"/>
      <w:r>
        <w:t>blessing in</w:t>
      </w:r>
      <w:proofErr w:type="gramEnd"/>
      <w:r>
        <w:t xml:space="preserve"> in coming into a rural area. And I </w:t>
      </w:r>
      <w:proofErr w:type="spellStart"/>
      <w:r>
        <w:t>I</w:t>
      </w:r>
      <w:proofErr w:type="spellEnd"/>
      <w:r>
        <w:t xml:space="preserve"> would. I would just really </w:t>
      </w:r>
      <w:r>
        <w:t xml:space="preserve">encourage really encourage folks and I </w:t>
      </w:r>
      <w:proofErr w:type="gramStart"/>
      <w:r>
        <w:t>said</w:t>
      </w:r>
      <w:proofErr w:type="gramEnd"/>
      <w:r>
        <w:t>.</w:t>
      </w:r>
      <w:r w:rsidR="00C457E9">
        <w:t xml:space="preserve"> </w:t>
      </w:r>
      <w:r>
        <w:t>One of the challenges I think we're going to face in terms of rural ministry in the Free Church specifically is our training system.</w:t>
      </w:r>
      <w:r>
        <w:br/>
      </w:r>
      <w:r>
        <w:t>Which the minister and training system.</w:t>
      </w:r>
      <w:r w:rsidR="004439B9">
        <w:t xml:space="preserve"> </w:t>
      </w:r>
      <w:r>
        <w:t xml:space="preserve">It's by and large it would seem to </w:t>
      </w:r>
      <w:proofErr w:type="gramStart"/>
      <w:r>
        <w:t>the majority of</w:t>
      </w:r>
      <w:proofErr w:type="gramEnd"/>
      <w:r>
        <w:t xml:space="preserve"> training churches are going to be central belt urban churches.</w:t>
      </w:r>
      <w:r w:rsidR="004439B9">
        <w:t xml:space="preserve"> </w:t>
      </w:r>
      <w:r>
        <w:t xml:space="preserve">So how do we, as a </w:t>
      </w:r>
      <w:proofErr w:type="gramStart"/>
      <w:r>
        <w:t>denomination</w:t>
      </w:r>
      <w:proofErr w:type="gramEnd"/>
      <w:r>
        <w:t xml:space="preserve"> equip the next generation of trainees to be in rural areas? Because it's a huge jump to go from training in Saint Columba's and Edinburgh or Saint Andrews or</w:t>
      </w:r>
      <w:r w:rsidR="004439B9">
        <w:t xml:space="preserve"> </w:t>
      </w:r>
      <w:r>
        <w:t xml:space="preserve">Glasgow City or </w:t>
      </w:r>
      <w:proofErr w:type="spellStart"/>
      <w:r>
        <w:t>or</w:t>
      </w:r>
      <w:proofErr w:type="spellEnd"/>
      <w:r>
        <w:t xml:space="preserve"> wherever you are to then be in Akali Bui. It's nothing wrong with Achilli Bui. But you know what I mean. </w:t>
      </w:r>
      <w:proofErr w:type="gramStart"/>
      <w:r>
        <w:t xml:space="preserve">It's </w:t>
      </w:r>
      <w:proofErr w:type="spellStart"/>
      <w:r>
        <w:t>it's</w:t>
      </w:r>
      <w:proofErr w:type="spellEnd"/>
      <w:proofErr w:type="gramEnd"/>
      <w:r>
        <w:t xml:space="preserve"> very different being</w:t>
      </w:r>
      <w:r w:rsidR="004439B9">
        <w:t>, g</w:t>
      </w:r>
      <w:r>
        <w:t xml:space="preserve">oing from the urban environment to the rootle can be a challenge, you know, and especially you know the islands. </w:t>
      </w:r>
      <w:proofErr w:type="gramStart"/>
      <w:r>
        <w:t>Again</w:t>
      </w:r>
      <w:proofErr w:type="gramEnd"/>
      <w:r>
        <w:t xml:space="preserve"> growing up and the islands are very particular church kind of culture and context that kind of comes with that. So.</w:t>
      </w:r>
      <w:r>
        <w:br/>
      </w:r>
      <w:r>
        <w:t>One of that's the reason we became a training church because we became very conscious. What we didn't want to happen was that basically anyone feeling called to ministry.</w:t>
      </w:r>
      <w:r>
        <w:br/>
      </w:r>
      <w:r>
        <w:t xml:space="preserve">In the </w:t>
      </w:r>
      <w:proofErr w:type="gramStart"/>
      <w:r>
        <w:t>north</w:t>
      </w:r>
      <w:proofErr w:type="gramEnd"/>
      <w:r>
        <w:t xml:space="preserve"> would then have to go down to Dundee</w:t>
      </w:r>
      <w:r w:rsidR="00905E68">
        <w:t xml:space="preserve">, </w:t>
      </w:r>
      <w:r>
        <w:t xml:space="preserve">Glasgow, Edinburgh. </w:t>
      </w:r>
      <w:proofErr w:type="gramStart"/>
      <w:r w:rsidR="00905E68">
        <w:t>w</w:t>
      </w:r>
      <w:r>
        <w:t>hatever</w:t>
      </w:r>
      <w:proofErr w:type="gramEnd"/>
      <w:r>
        <w:t xml:space="preserve"> to train.</w:t>
      </w:r>
      <w:r>
        <w:br/>
      </w:r>
      <w:r>
        <w:t xml:space="preserve">We wanted to try and facilitate training in the Highlands, so I think at last count, there's maybe one, there's two in, there's two in the Western Isles, Free Church training churches. And there's one too. And there's three in the Highlands. I think all the rest are urban central belt, which ourselves and Smithton and Inverness. Inverness isn't really </w:t>
      </w:r>
      <w:proofErr w:type="gramStart"/>
      <w:r>
        <w:t>depends</w:t>
      </w:r>
      <w:proofErr w:type="gramEnd"/>
      <w:r>
        <w:t xml:space="preserve"> that you want a class in </w:t>
      </w:r>
      <w:proofErr w:type="spellStart"/>
      <w:r>
        <w:t>reness</w:t>
      </w:r>
      <w:proofErr w:type="spellEnd"/>
      <w:r>
        <w:t xml:space="preserve">, I suppose in Renee Swift, it's a massive church in Inverness. That's not </w:t>
      </w:r>
      <w:proofErr w:type="gramStart"/>
      <w:r>
        <w:t>really rural</w:t>
      </w:r>
      <w:proofErr w:type="gramEnd"/>
      <w:r>
        <w:t xml:space="preserve">. </w:t>
      </w:r>
      <w:proofErr w:type="gramStart"/>
      <w:r>
        <w:t>So</w:t>
      </w:r>
      <w:proofErr w:type="gramEnd"/>
      <w:r>
        <w:t xml:space="preserve"> you can say there's </w:t>
      </w:r>
      <w:proofErr w:type="spellStart"/>
      <w:r>
        <w:t>berghead</w:t>
      </w:r>
      <w:proofErr w:type="spellEnd"/>
      <w:r>
        <w:t xml:space="preserve"> and </w:t>
      </w:r>
      <w:proofErr w:type="gramStart"/>
      <w:r>
        <w:t>ourselves</w:t>
      </w:r>
      <w:proofErr w:type="gramEnd"/>
      <w:r w:rsidR="00905E68">
        <w:t>, a</w:t>
      </w:r>
      <w:r>
        <w:t xml:space="preserve">nd there's </w:t>
      </w:r>
      <w:r w:rsidR="00905E68">
        <w:t>Carloway</w:t>
      </w:r>
      <w:r>
        <w:t xml:space="preserve"> and there's Stornoway in the Western Isles. But other than that, all the training churches seem to be urban. So how do we, how do we train rural ministers? I'm asking you the questions now, but.</w:t>
      </w:r>
    </w:p>
    <w:p w:rsidR="00CB6314" w:rsidRDefault="00E6754A" w14:paraId="1702DEC2" w14:textId="77777777">
      <w:r>
        <w:rPr>
          <w:b/>
        </w:rPr>
        <w:t>Annemarie Douglas</w:t>
      </w:r>
      <w:r>
        <w:rPr>
          <w:b/>
        </w:rPr>
        <w:br/>
      </w:r>
      <w:r>
        <w:t>47:52</w:t>
      </w:r>
      <w:r>
        <w:br/>
      </w:r>
      <w:r>
        <w:t xml:space="preserve">Because I have no answers, I have no answers, but you have </w:t>
      </w:r>
      <w:proofErr w:type="gramStart"/>
      <w:r>
        <w:t>actually just</w:t>
      </w:r>
      <w:proofErr w:type="gramEnd"/>
      <w:r>
        <w:t xml:space="preserve"> answered to the next question, which was.</w:t>
      </w:r>
      <w:r>
        <w:br/>
      </w:r>
      <w:r>
        <w:t>How can the church best recruit ministers to rural areas?</w:t>
      </w:r>
    </w:p>
    <w:p w:rsidR="00CB6314" w:rsidRDefault="00E6754A" w14:paraId="537290BE" w14:textId="2748C02F">
      <w:r w:rsidRPr="3287FD7F" w:rsidR="00E6754A">
        <w:rPr>
          <w:b w:val="1"/>
          <w:bCs w:val="1"/>
        </w:rPr>
        <w:t>Calum MacMillan</w:t>
      </w:r>
      <w:r>
        <w:br/>
      </w:r>
      <w:r w:rsidR="00E6754A">
        <w:rPr/>
        <w:t>48:05</w:t>
      </w:r>
      <w:r>
        <w:br/>
      </w:r>
      <w:bookmarkStart w:name="_Hlk203507983" w:id="0"/>
      <w:r w:rsidR="00E6754A">
        <w:rPr/>
        <w:t xml:space="preserve">How can we recruit? </w:t>
      </w:r>
      <w:r w:rsidR="00E6754A">
        <w:rPr/>
        <w:t>That's</w:t>
      </w:r>
      <w:r w:rsidR="00E6754A">
        <w:rPr/>
        <w:t xml:space="preserve"> </w:t>
      </w:r>
      <w:r w:rsidR="00E6754A">
        <w:rPr/>
        <w:t>a very good</w:t>
      </w:r>
      <w:r w:rsidR="00E6754A">
        <w:rPr/>
        <w:t xml:space="preserve"> question. </w:t>
      </w:r>
      <w:r w:rsidR="00E6754A">
        <w:rPr/>
        <w:t>So</w:t>
      </w:r>
      <w:r w:rsidR="00E6754A">
        <w:rPr/>
        <w:t xml:space="preserve"> the challenge, the challenge.</w:t>
      </w:r>
      <w:r>
        <w:br/>
      </w:r>
      <w:r w:rsidR="00E6754A">
        <w:rPr/>
        <w:t xml:space="preserve">The challenge of our system is that and again, </w:t>
      </w:r>
      <w:r w:rsidR="009309A0">
        <w:rPr/>
        <w:t>Alistair</w:t>
      </w:r>
      <w:r w:rsidR="00E6754A">
        <w:rPr/>
        <w:t xml:space="preserve"> Wilson might shoot me if he hears this interview. Never mind my </w:t>
      </w:r>
      <w:r w:rsidR="00E6754A">
        <w:rPr/>
        <w:t>honour</w:t>
      </w:r>
      <w:r w:rsidR="006B1F31">
        <w:rPr/>
        <w:t>ary</w:t>
      </w:r>
      <w:r w:rsidR="00E6754A">
        <w:rPr/>
        <w:t xml:space="preserve">, </w:t>
      </w:r>
      <w:r w:rsidR="009309A0">
        <w:rPr/>
        <w:t>missiolgy</w:t>
      </w:r>
      <w:r w:rsidR="009309A0">
        <w:rPr/>
        <w:t>.</w:t>
      </w:r>
      <w:r w:rsidR="006B1F31">
        <w:rPr/>
        <w:t xml:space="preserve"> </w:t>
      </w:r>
      <w:r w:rsidR="00E6754A">
        <w:rPr/>
        <w:t xml:space="preserve">I think </w:t>
      </w:r>
      <w:r w:rsidR="00E6754A">
        <w:rPr/>
        <w:t>I'm</w:t>
      </w:r>
      <w:r w:rsidR="00E6754A">
        <w:rPr/>
        <w:t xml:space="preserve"> and again, </w:t>
      </w:r>
      <w:r w:rsidR="00E6754A">
        <w:rPr/>
        <w:t>I'm</w:t>
      </w:r>
      <w:r w:rsidR="00E6754A">
        <w:rPr/>
        <w:t xml:space="preserve"> going to </w:t>
      </w:r>
      <w:r w:rsidR="00E6754A">
        <w:rPr/>
        <w:t>caveat</w:t>
      </w:r>
      <w:r w:rsidR="00E6754A">
        <w:rPr/>
        <w:t xml:space="preserve"> what I say in that I think because of my own experience, </w:t>
      </w:r>
      <w:r w:rsidR="00E6754A">
        <w:rPr/>
        <w:t>I'm</w:t>
      </w:r>
      <w:r w:rsidR="00E6754A">
        <w:rPr/>
        <w:t xml:space="preserve"> all for guys working in church as well. They train. I think </w:t>
      </w:r>
      <w:r w:rsidR="00E6754A">
        <w:rPr/>
        <w:t>that's</w:t>
      </w:r>
      <w:r w:rsidR="00E6754A">
        <w:rPr/>
        <w:t xml:space="preserve"> </w:t>
      </w:r>
      <w:r w:rsidR="00E6754A">
        <w:rPr/>
        <w:t>a great thing</w:t>
      </w:r>
      <w:r w:rsidR="00E6754A">
        <w:rPr/>
        <w:t xml:space="preserve"> to get experience because I </w:t>
      </w:r>
      <w:r w:rsidR="00E6754A">
        <w:rPr/>
        <w:t>didn't</w:t>
      </w:r>
      <w:r w:rsidR="00E6754A">
        <w:rPr/>
        <w:t xml:space="preserve"> have </w:t>
      </w:r>
      <w:r w:rsidR="00E6754A">
        <w:rPr/>
        <w:t>that</w:t>
      </w:r>
      <w:r w:rsidR="00E6754A">
        <w:rPr/>
        <w:t xml:space="preserve"> and I would have bitten my right arm off to get some of the experience of the guys are getting now and the</w:t>
      </w:r>
      <w:r w:rsidR="006B1F31">
        <w:rPr/>
        <w:t xml:space="preserve"> i</w:t>
      </w:r>
      <w:r w:rsidR="00E6754A">
        <w:rPr/>
        <w:t xml:space="preserve">nput that </w:t>
      </w:r>
      <w:r w:rsidR="00E6754A">
        <w:rPr/>
        <w:t>they're</w:t>
      </w:r>
      <w:r w:rsidR="00E6754A">
        <w:rPr/>
        <w:t xml:space="preserve"> getting there. I think </w:t>
      </w:r>
      <w:r w:rsidR="00E6754A">
        <w:rPr/>
        <w:t>it's</w:t>
      </w:r>
      <w:r w:rsidR="00E6754A">
        <w:rPr/>
        <w:t xml:space="preserve"> all great.</w:t>
      </w:r>
      <w:r w:rsidR="006B1F31">
        <w:rPr/>
        <w:t xml:space="preserve"> </w:t>
      </w:r>
      <w:r w:rsidR="00E6754A">
        <w:rPr/>
        <w:t>The downside becomes</w:t>
      </w:r>
      <w:r w:rsidR="00372F38">
        <w:rPr/>
        <w:t xml:space="preserve"> h</w:t>
      </w:r>
      <w:r w:rsidR="00E6754A">
        <w:rPr/>
        <w:t xml:space="preserve">ow does a rural church </w:t>
      </w:r>
      <w:r w:rsidR="00E6754A">
        <w:rPr/>
        <w:t>train up</w:t>
      </w:r>
      <w:r w:rsidR="00E6754A">
        <w:rPr/>
        <w:t xml:space="preserve"> someone</w:t>
      </w:r>
      <w:r w:rsidR="006B1F31">
        <w:rPr/>
        <w:t xml:space="preserve"> b</w:t>
      </w:r>
      <w:r w:rsidR="00E6754A">
        <w:rPr/>
        <w:t xml:space="preserve">ecause you need money, and </w:t>
      </w:r>
      <w:r w:rsidR="00E6754A">
        <w:rPr/>
        <w:t>that's</w:t>
      </w:r>
      <w:r w:rsidR="00E6754A">
        <w:rPr/>
        <w:t xml:space="preserve"> in short supply in the north. In </w:t>
      </w:r>
      <w:r w:rsidR="00E6754A">
        <w:rPr/>
        <w:t>the rural</w:t>
      </w:r>
      <w:r w:rsidR="00E6754A">
        <w:rPr/>
        <w:t xml:space="preserve"> </w:t>
      </w:r>
      <w:r w:rsidR="00E6754A">
        <w:rPr/>
        <w:t>areas, by and large</w:t>
      </w:r>
      <w:r w:rsidR="00E6754A">
        <w:rPr/>
        <w:t>.</w:t>
      </w:r>
      <w:r w:rsidR="006B1F31">
        <w:rPr/>
        <w:t xml:space="preserve"> </w:t>
      </w:r>
      <w:r w:rsidR="00E6754A">
        <w:rPr/>
        <w:t xml:space="preserve">Resources are tight and if you want to minister in </w:t>
      </w:r>
      <w:r w:rsidR="00E6754A">
        <w:rPr/>
        <w:t>training</w:t>
      </w:r>
      <w:r w:rsidR="00E6754A">
        <w:rPr/>
        <w:t xml:space="preserve"> you need accommodation and you </w:t>
      </w:r>
      <w:r w:rsidR="00E6754A">
        <w:rPr/>
        <w:t>need to</w:t>
      </w:r>
      <w:r w:rsidR="00E6754A">
        <w:rPr/>
        <w:t xml:space="preserve"> </w:t>
      </w:r>
      <w:r w:rsidR="00E6754A">
        <w:rPr/>
        <w:t>to</w:t>
      </w:r>
      <w:r w:rsidR="00E6754A">
        <w:rPr/>
        <w:t xml:space="preserve"> pay them. I </w:t>
      </w:r>
      <w:r w:rsidR="00E6754A">
        <w:rPr/>
        <w:t>can't</w:t>
      </w:r>
      <w:r w:rsidR="00E6754A">
        <w:rPr/>
        <w:t xml:space="preserve"> remember the figures on the top of my head somewhere between </w:t>
      </w:r>
      <w:r w:rsidR="397A6581">
        <w:rPr/>
        <w:t>£7000</w:t>
      </w:r>
      <w:r w:rsidR="00E6754A">
        <w:rPr/>
        <w:t xml:space="preserve"> to £10,000 a year.</w:t>
      </w:r>
      <w:r>
        <w:br/>
      </w:r>
      <w:r w:rsidR="00E6754A">
        <w:rPr/>
        <w:t xml:space="preserve">A little bit for expenses, something like that, but that for a rural church, you know, say </w:t>
      </w:r>
      <w:r w:rsidR="00E6754A">
        <w:rPr/>
        <w:t>£</w:t>
      </w:r>
      <w:r w:rsidR="00E6754A">
        <w:rPr/>
        <w:t>10,000,</w:t>
      </w:r>
      <w:r w:rsidR="00E6754A">
        <w:rPr/>
        <w:t xml:space="preserve"> a year is a lot of money.</w:t>
      </w:r>
      <w:r w:rsidR="006B1F31">
        <w:rPr/>
        <w:t xml:space="preserve"> </w:t>
      </w:r>
      <w:r w:rsidR="00E6754A">
        <w:rPr/>
        <w:t xml:space="preserve">On top of if </w:t>
      </w:r>
      <w:r w:rsidR="00E6754A">
        <w:rPr/>
        <w:t>you're</w:t>
      </w:r>
      <w:r w:rsidR="00E6754A">
        <w:rPr/>
        <w:t xml:space="preserve"> having to </w:t>
      </w:r>
      <w:r w:rsidR="00E6754A">
        <w:rPr/>
        <w:t>remit  for</w:t>
      </w:r>
      <w:r w:rsidR="00E6754A">
        <w:rPr/>
        <w:t xml:space="preserve"> your </w:t>
      </w:r>
      <w:r w:rsidR="00E6754A">
        <w:rPr/>
        <w:t>ministers</w:t>
      </w:r>
      <w:r w:rsidR="00E6754A">
        <w:rPr/>
        <w:t xml:space="preserve"> stipend and so on.</w:t>
      </w:r>
      <w:r w:rsidR="006B1F31">
        <w:rPr/>
        <w:t xml:space="preserve"> </w:t>
      </w:r>
      <w:r w:rsidR="00E6754A">
        <w:rPr/>
        <w:t>So</w:t>
      </w:r>
      <w:r w:rsidR="00E6754A">
        <w:rPr/>
        <w:t xml:space="preserve"> I </w:t>
      </w:r>
      <w:r w:rsidR="00E6754A">
        <w:rPr/>
        <w:t>I</w:t>
      </w:r>
      <w:r w:rsidR="00E6754A">
        <w:rPr/>
        <w:t xml:space="preserve"> </w:t>
      </w:r>
      <w:r w:rsidR="00E6754A">
        <w:rPr/>
        <w:t>don't</w:t>
      </w:r>
      <w:r w:rsidR="00E6754A">
        <w:rPr/>
        <w:t xml:space="preserve"> know if we have grappled with that as a denomination </w:t>
      </w:r>
      <w:r w:rsidR="00E6754A">
        <w:rPr/>
        <w:t>as yet</w:t>
      </w:r>
      <w:r w:rsidR="00E6754A">
        <w:rPr/>
        <w:t>.</w:t>
      </w:r>
      <w:r w:rsidR="006B1F31">
        <w:rPr/>
        <w:t xml:space="preserve"> </w:t>
      </w:r>
      <w:r w:rsidR="00E6754A">
        <w:rPr/>
        <w:t xml:space="preserve">It is going to be an issue. </w:t>
      </w:r>
      <w:r w:rsidR="00E6754A">
        <w:rPr/>
        <w:t>There's</w:t>
      </w:r>
      <w:r w:rsidR="00E6754A">
        <w:rPr/>
        <w:t xml:space="preserve"> a </w:t>
      </w:r>
      <w:r w:rsidR="00E6754A">
        <w:rPr/>
        <w:t>I'm</w:t>
      </w:r>
      <w:r w:rsidR="00E6754A">
        <w:rPr/>
        <w:t xml:space="preserve"> told </w:t>
      </w:r>
      <w:r w:rsidR="00E6754A">
        <w:rPr/>
        <w:t>there's</w:t>
      </w:r>
      <w:r w:rsidR="00E6754A">
        <w:rPr/>
        <w:t xml:space="preserve"> a projected huge shortfall in ministers</w:t>
      </w:r>
      <w:r w:rsidR="006B1F31">
        <w:rPr/>
        <w:t xml:space="preserve"> o</w:t>
      </w:r>
      <w:r w:rsidR="00E6754A">
        <w:rPr/>
        <w:t xml:space="preserve">ver the next few years, when you take retirement into account, plus a lot of </w:t>
      </w:r>
      <w:r w:rsidR="00E6754A">
        <w:rPr/>
        <w:t xml:space="preserve">the </w:t>
      </w:r>
      <w:r w:rsidR="00E6754A">
        <w:rPr/>
        <w:t>the</w:t>
      </w:r>
      <w:r w:rsidR="00E6754A">
        <w:rPr/>
        <w:t xml:space="preserve"> current </w:t>
      </w:r>
      <w:r w:rsidR="00E6754A">
        <w:rPr/>
        <w:t>students are</w:t>
      </w:r>
      <w:r w:rsidR="00E6754A">
        <w:rPr/>
        <w:t xml:space="preserve"> </w:t>
      </w:r>
      <w:r w:rsidR="00E6754A">
        <w:rPr/>
        <w:t>are</w:t>
      </w:r>
      <w:r w:rsidR="00E6754A">
        <w:rPr/>
        <w:t xml:space="preserve"> going </w:t>
      </w:r>
      <w:r w:rsidR="00E6754A">
        <w:rPr/>
        <w:t>in</w:t>
      </w:r>
      <w:r w:rsidR="00E6754A">
        <w:rPr/>
        <w:t xml:space="preserve"> and </w:t>
      </w:r>
      <w:r w:rsidR="00E6754A">
        <w:rPr/>
        <w:t>they're</w:t>
      </w:r>
      <w:r w:rsidR="00E6754A">
        <w:rPr/>
        <w:t xml:space="preserve"> planning charges again, which is great. But </w:t>
      </w:r>
      <w:r w:rsidR="00E6754A">
        <w:rPr/>
        <w:t>who's</w:t>
      </w:r>
      <w:r w:rsidR="00E6754A">
        <w:rPr/>
        <w:t xml:space="preserve"> going to then go and fill?</w:t>
      </w:r>
      <w:r w:rsidR="6ACEC1E8">
        <w:rPr/>
        <w:t xml:space="preserve"> </w:t>
      </w:r>
      <w:r w:rsidR="00E6754A">
        <w:rPr/>
        <w:t>Who's</w:t>
      </w:r>
      <w:r w:rsidR="00E6754A">
        <w:rPr/>
        <w:t xml:space="preserve"> going to go to Stornoway, </w:t>
      </w:r>
      <w:r w:rsidR="00E6754A">
        <w:rPr/>
        <w:t>who's</w:t>
      </w:r>
      <w:r w:rsidR="00E6754A">
        <w:rPr/>
        <w:t xml:space="preserve"> going to go to </w:t>
      </w:r>
      <w:r w:rsidR="00E6754A">
        <w:rPr/>
        <w:t>Calanish</w:t>
      </w:r>
      <w:r w:rsidR="00E6754A">
        <w:rPr/>
        <w:t xml:space="preserve">, </w:t>
      </w:r>
      <w:r w:rsidR="00E6754A">
        <w:rPr/>
        <w:t>who's</w:t>
      </w:r>
      <w:r w:rsidR="00E6754A">
        <w:rPr/>
        <w:t xml:space="preserve"> going to </w:t>
      </w:r>
      <w:r w:rsidR="00E6754A">
        <w:rPr/>
        <w:t>go to</w:t>
      </w:r>
      <w:r w:rsidR="00E6754A">
        <w:rPr/>
        <w:t xml:space="preserve"> </w:t>
      </w:r>
      <w:r w:rsidR="00E6754A">
        <w:rPr/>
        <w:t>broad</w:t>
      </w:r>
      <w:r w:rsidR="00E6754A">
        <w:rPr/>
        <w:t xml:space="preserve"> and Helmsdale are looking for a new minister now? Who's </w:t>
      </w:r>
      <w:r w:rsidR="00E6754A">
        <w:rPr/>
        <w:t>who's</w:t>
      </w:r>
      <w:r w:rsidR="00E6754A">
        <w:rPr/>
        <w:t xml:space="preserve"> going </w:t>
      </w:r>
      <w:r w:rsidR="00E6754A">
        <w:rPr/>
        <w:t>there</w:t>
      </w:r>
      <w:r w:rsidR="00E6754A">
        <w:rPr/>
        <w:t xml:space="preserve"> so</w:t>
      </w:r>
      <w:r w:rsidR="1ED8A7F5">
        <w:rPr/>
        <w:t xml:space="preserve"> t</w:t>
      </w:r>
      <w:r w:rsidR="00E6754A">
        <w:rPr/>
        <w:t>he challenge is rural churches are going to how do we recruit well?</w:t>
      </w:r>
      <w:r>
        <w:br/>
      </w:r>
      <w:r w:rsidR="00E6754A">
        <w:rPr/>
        <w:t xml:space="preserve">I think </w:t>
      </w:r>
      <w:r w:rsidR="00E6754A">
        <w:rPr/>
        <w:t>awareness is</w:t>
      </w:r>
      <w:r w:rsidR="00E6754A">
        <w:rPr/>
        <w:t xml:space="preserve"> </w:t>
      </w:r>
      <w:r w:rsidR="00E6754A">
        <w:rPr/>
        <w:t>is</w:t>
      </w:r>
      <w:r w:rsidR="00E6754A">
        <w:rPr/>
        <w:t xml:space="preserve"> something that </w:t>
      </w:r>
      <w:r w:rsidR="00E6754A">
        <w:rPr/>
        <w:t>we're</w:t>
      </w:r>
      <w:r w:rsidR="00E6754A">
        <w:rPr/>
        <w:t xml:space="preserve"> trying to think about as a place, but how do we make people aware of </w:t>
      </w:r>
      <w:r w:rsidR="00E6754A">
        <w:rPr/>
        <w:t>what's</w:t>
      </w:r>
      <w:r w:rsidR="00E6754A">
        <w:rPr/>
        <w:t xml:space="preserve"> out there?</w:t>
      </w:r>
      <w:r>
        <w:br/>
      </w:r>
      <w:r w:rsidR="00E6754A">
        <w:rPr/>
        <w:t xml:space="preserve">How do we promote </w:t>
      </w:r>
      <w:r w:rsidR="00E6754A">
        <w:rPr/>
        <w:t>the ministry</w:t>
      </w:r>
      <w:r w:rsidR="00E6754A">
        <w:rPr/>
        <w:t xml:space="preserve"> in these rural areas? </w:t>
      </w:r>
      <w:r w:rsidR="00E6754A">
        <w:rPr/>
        <w:t>So</w:t>
      </w:r>
      <w:r w:rsidR="00E6754A">
        <w:rPr/>
        <w:t xml:space="preserve"> </w:t>
      </w:r>
      <w:r w:rsidR="00E6754A">
        <w:rPr/>
        <w:t>we've</w:t>
      </w:r>
      <w:r w:rsidR="00E6754A">
        <w:rPr/>
        <w:t xml:space="preserve"> had a member of Presbytery, Alistair </w:t>
      </w:r>
      <w:r w:rsidR="00E6754A">
        <w:rPr/>
        <w:t>Macinnis</w:t>
      </w:r>
      <w:r w:rsidR="00E6754A">
        <w:rPr/>
        <w:t xml:space="preserve">, and Dornoch go down to ETS and do like little seminars. Thomas Davis and Carly did it for the Western Isles. Alistair </w:t>
      </w:r>
      <w:r w:rsidR="00E6754A">
        <w:rPr/>
        <w:t>Macinnes</w:t>
      </w:r>
      <w:r w:rsidR="00E6754A">
        <w:rPr/>
        <w:t xml:space="preserve"> went down, did it for the north. </w:t>
      </w:r>
      <w:r w:rsidR="00E6754A">
        <w:rPr/>
        <w:t>Let's</w:t>
      </w:r>
      <w:r w:rsidR="00E6754A">
        <w:rPr/>
        <w:t xml:space="preserve"> talk about the place we </w:t>
      </w:r>
      <w:r w:rsidR="00E6754A">
        <w:rPr/>
        <w:t>did</w:t>
      </w:r>
      <w:r w:rsidR="00E6754A">
        <w:rPr/>
        <w:t xml:space="preserve"> the north. Talk about </w:t>
      </w:r>
      <w:r w:rsidR="00E6754A">
        <w:rPr/>
        <w:t>the various</w:t>
      </w:r>
      <w:r w:rsidR="00E6754A">
        <w:rPr/>
        <w:t xml:space="preserve"> places. </w:t>
      </w:r>
      <w:r w:rsidR="00E6754A">
        <w:rPr/>
        <w:t>Here's</w:t>
      </w:r>
      <w:r w:rsidR="00E6754A">
        <w:rPr/>
        <w:t xml:space="preserve"> some vacancies. </w:t>
      </w:r>
      <w:r w:rsidR="00E6754A">
        <w:rPr/>
        <w:t>Here's</w:t>
      </w:r>
      <w:r w:rsidR="00E6754A">
        <w:rPr/>
        <w:t xml:space="preserve"> what the places are like.</w:t>
      </w:r>
      <w:r>
        <w:br/>
      </w:r>
      <w:r w:rsidR="00E6754A">
        <w:rPr/>
        <w:t>It can be a challenge to go back to that to get guys to come up to preach.</w:t>
      </w:r>
      <w:r>
        <w:br/>
      </w:r>
      <w:r w:rsidR="00E6754A">
        <w:rPr/>
        <w:t>It's a distance as well. Guys are in Edinburgh training.</w:t>
      </w:r>
      <w:r>
        <w:br/>
      </w:r>
      <w:r w:rsidR="00E6754A">
        <w:rPr/>
        <w:t xml:space="preserve">You know, come up to, I </w:t>
      </w:r>
      <w:r w:rsidR="00E6754A">
        <w:rPr/>
        <w:t>don't</w:t>
      </w:r>
      <w:r w:rsidR="00E6754A">
        <w:rPr/>
        <w:t xml:space="preserve"> know, Wick.</w:t>
      </w:r>
      <w:r>
        <w:br/>
      </w:r>
      <w:r w:rsidR="00E6754A">
        <w:rPr/>
        <w:t xml:space="preserve">I would say Wick is a distance away from where I am, never </w:t>
      </w:r>
      <w:r w:rsidR="00E6754A">
        <w:rPr/>
        <w:t>mind from</w:t>
      </w:r>
      <w:r w:rsidR="00E6754A">
        <w:rPr/>
        <w:t xml:space="preserve"> where Edinburgh is. So </w:t>
      </w:r>
      <w:r w:rsidR="00E6754A">
        <w:rPr/>
        <w:t>yeah</w:t>
      </w:r>
      <w:r w:rsidR="00E6754A">
        <w:rPr/>
        <w:t xml:space="preserve">, </w:t>
      </w:r>
      <w:r w:rsidR="00E6754A">
        <w:rPr/>
        <w:t>you'd</w:t>
      </w:r>
      <w:r w:rsidR="00E6754A">
        <w:rPr/>
        <w:t xml:space="preserve"> be </w:t>
      </w:r>
      <w:r w:rsidR="00E6754A">
        <w:rPr/>
        <w:t>talking</w:t>
      </w:r>
      <w:r w:rsidR="00E6754A">
        <w:rPr/>
        <w:t xml:space="preserve"> 3 hours from Edinburgh to Inverness and then another.</w:t>
      </w:r>
      <w:r>
        <w:br/>
      </w:r>
      <w:r w:rsidR="00E6754A">
        <w:rPr/>
        <w:t xml:space="preserve">I </w:t>
      </w:r>
      <w:r w:rsidR="00E6754A">
        <w:rPr/>
        <w:t>don't</w:t>
      </w:r>
      <w:r w:rsidR="00E6754A">
        <w:rPr/>
        <w:t xml:space="preserve"> know 2 1/2 hours from Inverness to get to wake from there, so </w:t>
      </w:r>
      <w:r w:rsidR="00E6754A">
        <w:rPr/>
        <w:t>here's</w:t>
      </w:r>
      <w:r w:rsidR="00E6754A">
        <w:rPr/>
        <w:t xml:space="preserve"> a </w:t>
      </w:r>
      <w:r w:rsidR="00E6754A">
        <w:rPr/>
        <w:t>five and a half hour</w:t>
      </w:r>
      <w:r w:rsidR="00E6754A">
        <w:rPr/>
        <w:t xml:space="preserve"> drive. </w:t>
      </w:r>
      <w:r w:rsidR="00E6754A">
        <w:rPr/>
        <w:t>It's</w:t>
      </w:r>
      <w:r w:rsidR="00E6754A">
        <w:rPr/>
        <w:t xml:space="preserve"> a fair distance, so it </w:t>
      </w:r>
      <w:r w:rsidR="00E6754A">
        <w:rPr/>
        <w:t>can't</w:t>
      </w:r>
      <w:r w:rsidR="00E6754A">
        <w:rPr/>
        <w:t xml:space="preserve"> just be hard to get the guys to come. </w:t>
      </w:r>
      <w:r w:rsidR="00E6754A">
        <w:rPr/>
        <w:t>So</w:t>
      </w:r>
      <w:r w:rsidR="00E6754A">
        <w:rPr/>
        <w:t xml:space="preserve"> </w:t>
      </w:r>
      <w:r w:rsidR="00E6754A">
        <w:rPr/>
        <w:t>we're</w:t>
      </w:r>
      <w:r w:rsidR="00E6754A">
        <w:rPr/>
        <w:t xml:space="preserve"> trying to promote that. </w:t>
      </w:r>
      <w:r w:rsidR="00E6754A">
        <w:rPr/>
        <w:t>We're</w:t>
      </w:r>
      <w:r w:rsidR="00E6754A">
        <w:rPr/>
        <w:t xml:space="preserve"> trying to raise awareness of it.</w:t>
      </w:r>
      <w:r w:rsidR="59616D7A">
        <w:rPr/>
        <w:t xml:space="preserve"> </w:t>
      </w:r>
      <w:r w:rsidR="00E6754A">
        <w:rPr/>
        <w:t xml:space="preserve">Beyond that, </w:t>
      </w:r>
      <w:r w:rsidR="00E6754A">
        <w:rPr/>
        <w:t>it's</w:t>
      </w:r>
      <w:r w:rsidR="00E6754A">
        <w:rPr/>
        <w:t xml:space="preserve"> hard to see what more you can do beyond praying about it. Obviously, </w:t>
      </w:r>
      <w:r w:rsidR="00E6754A">
        <w:rPr/>
        <w:t>it's</w:t>
      </w:r>
      <w:r w:rsidR="00E6754A">
        <w:rPr/>
        <w:t xml:space="preserve"> been, you know, we </w:t>
      </w:r>
      <w:r w:rsidR="00E6754A">
        <w:rPr/>
        <w:t>have to</w:t>
      </w:r>
      <w:r w:rsidR="00E6754A">
        <w:rPr/>
        <w:t xml:space="preserve"> be spiritual in in these regards as well that God promises to </w:t>
      </w:r>
      <w:r w:rsidR="00E6754A">
        <w:rPr/>
        <w:t>to</w:t>
      </w:r>
      <w:r w:rsidR="00E6754A">
        <w:rPr/>
        <w:t xml:space="preserve"> provide</w:t>
      </w:r>
      <w:r w:rsidR="7EF21592">
        <w:rPr/>
        <w:t xml:space="preserve"> a</w:t>
      </w:r>
      <w:r w:rsidR="00E6754A">
        <w:rPr/>
        <w:t xml:space="preserve">nd he can lay it on people's </w:t>
      </w:r>
      <w:r w:rsidR="00E6754A">
        <w:rPr/>
        <w:t>hearts</w:t>
      </w:r>
      <w:r w:rsidR="00E6754A">
        <w:rPr/>
        <w:t xml:space="preserve"> and </w:t>
      </w:r>
      <w:r w:rsidR="00E6754A">
        <w:rPr/>
        <w:t>he'll</w:t>
      </w:r>
      <w:r w:rsidR="00E6754A">
        <w:rPr/>
        <w:t xml:space="preserve"> provide someone if </w:t>
      </w:r>
      <w:r w:rsidR="00E6754A">
        <w:rPr/>
        <w:t>it's</w:t>
      </w:r>
      <w:r w:rsidR="00E6754A">
        <w:rPr/>
        <w:t xml:space="preserve"> his will. But </w:t>
      </w:r>
      <w:r w:rsidR="00E6754A">
        <w:rPr/>
        <w:t>we're</w:t>
      </w:r>
      <w:r w:rsidR="00E6754A">
        <w:rPr/>
        <w:t xml:space="preserve"> doing the best that we can and </w:t>
      </w:r>
      <w:r w:rsidR="00E6754A">
        <w:rPr/>
        <w:t>saying</w:t>
      </w:r>
      <w:r w:rsidR="00E6754A">
        <w:rPr/>
        <w:t xml:space="preserve">, listen, </w:t>
      </w:r>
      <w:r w:rsidR="00E6754A">
        <w:rPr/>
        <w:t>we're</w:t>
      </w:r>
      <w:r w:rsidR="00E6754A">
        <w:rPr/>
        <w:t xml:space="preserve"> here.</w:t>
      </w:r>
      <w:r w:rsidR="47F64259">
        <w:rPr/>
        <w:t xml:space="preserve"> R</w:t>
      </w:r>
      <w:r w:rsidR="00E6754A">
        <w:rPr/>
        <w:t>ural Ministry is great</w:t>
      </w:r>
      <w:r w:rsidR="00E6754A">
        <w:rPr/>
        <w:t>, it's</w:t>
      </w:r>
      <w:r w:rsidR="00E6754A">
        <w:rPr/>
        <w:t xml:space="preserve"> </w:t>
      </w:r>
      <w:r w:rsidR="00E6754A">
        <w:rPr/>
        <w:t>it's</w:t>
      </w:r>
      <w:r w:rsidR="00E6754A">
        <w:rPr/>
        <w:t xml:space="preserve"> got challenges, </w:t>
      </w:r>
      <w:r w:rsidR="00E6754A">
        <w:rPr/>
        <w:t>but it's</w:t>
      </w:r>
      <w:r w:rsidR="00E6754A">
        <w:rPr/>
        <w:t xml:space="preserve"> </w:t>
      </w:r>
      <w:r w:rsidR="00E6754A">
        <w:rPr/>
        <w:t>it's</w:t>
      </w:r>
      <w:r w:rsidR="00E6754A">
        <w:rPr/>
        <w:t xml:space="preserve"> </w:t>
      </w:r>
      <w:r w:rsidR="00E6754A">
        <w:rPr/>
        <w:t>a hugely</w:t>
      </w:r>
      <w:r w:rsidR="00E6754A">
        <w:rPr/>
        <w:t xml:space="preserve"> rewarding</w:t>
      </w:r>
      <w:r w:rsidR="434B031F">
        <w:rPr/>
        <w:t>. I</w:t>
      </w:r>
      <w:r w:rsidR="00E6754A">
        <w:rPr/>
        <w:t xml:space="preserve">t is a huge, rewarding kind of ministry to be to be in a community and part of that community over </w:t>
      </w:r>
      <w:r w:rsidR="00E6754A">
        <w:rPr/>
        <w:t>a long period</w:t>
      </w:r>
      <w:r w:rsidR="00E6754A">
        <w:rPr/>
        <w:t xml:space="preserve"> of time is just. </w:t>
      </w:r>
      <w:r w:rsidR="00E6754A">
        <w:rPr/>
        <w:t>It's</w:t>
      </w:r>
      <w:r w:rsidR="00E6754A">
        <w:rPr/>
        <w:t xml:space="preserve"> </w:t>
      </w:r>
      <w:r w:rsidR="00E6754A">
        <w:rPr/>
        <w:t>just great</w:t>
      </w:r>
      <w:r w:rsidR="00E6754A">
        <w:rPr/>
        <w:t>.</w:t>
      </w:r>
      <w:r w:rsidR="44656571">
        <w:rPr/>
        <w:t xml:space="preserve"> </w:t>
      </w:r>
      <w:r w:rsidR="00E6754A">
        <w:rPr/>
        <w:t>So</w:t>
      </w:r>
      <w:r w:rsidR="00E6754A">
        <w:rPr/>
        <w:t xml:space="preserve"> </w:t>
      </w:r>
      <w:r w:rsidR="00E6754A">
        <w:rPr/>
        <w:t>yeah</w:t>
      </w:r>
      <w:r w:rsidR="00E6754A">
        <w:rPr/>
        <w:t>.</w:t>
      </w:r>
      <w:r>
        <w:br/>
      </w:r>
      <w:r w:rsidR="00E6754A">
        <w:rPr/>
        <w:t xml:space="preserve">I think as denomination I would like to see us grappling with some of these questions. I </w:t>
      </w:r>
      <w:r w:rsidR="00E6754A">
        <w:rPr/>
        <w:t>don't</w:t>
      </w:r>
      <w:r w:rsidR="00E6754A">
        <w:rPr/>
        <w:t xml:space="preserve"> know if we are yet, but.</w:t>
      </w:r>
      <w:bookmarkEnd w:id="0"/>
    </w:p>
    <w:p w:rsidR="00CB6314" w:rsidRDefault="00E6754A" w14:paraId="3597060E" w14:textId="77777777">
      <w:r w:rsidRPr="3287FD7F" w:rsidR="00E6754A">
        <w:rPr>
          <w:b w:val="1"/>
          <w:bCs w:val="1"/>
        </w:rPr>
        <w:t>Annemarie Douglas</w:t>
      </w:r>
      <w:r>
        <w:br/>
      </w:r>
      <w:r w:rsidR="00E6754A">
        <w:rPr/>
        <w:t>53:16</w:t>
      </w:r>
      <w:r>
        <w:br/>
      </w:r>
      <w:r w:rsidR="00E6754A">
        <w:rPr/>
        <w:t xml:space="preserve">I know no, the next question I </w:t>
      </w:r>
      <w:proofErr w:type="spellStart"/>
      <w:r w:rsidR="00E6754A">
        <w:rPr/>
        <w:t>kinda</w:t>
      </w:r>
      <w:proofErr w:type="spellEnd"/>
      <w:r w:rsidR="00E6754A">
        <w:rPr/>
        <w:t xml:space="preserve"> tagged on so yeah, just about the significance of the role of presbytery and sort of equipping and supporting you.</w:t>
      </w:r>
    </w:p>
    <w:p w:rsidR="00CB6314" w:rsidP="3287FD7F" w:rsidRDefault="00E6754A" w14:paraId="09AAF099" w14:textId="25B2A1B3">
      <w:pPr>
        <w:pStyle w:val="Normal"/>
        <w:suppressLineNumbers w:val="0"/>
        <w:bidi w:val="0"/>
        <w:spacing w:before="0" w:beforeAutospacing="off" w:after="200" w:afterAutospacing="off" w:line="276" w:lineRule="auto"/>
        <w:ind w:left="0" w:right="0"/>
        <w:jc w:val="left"/>
      </w:pPr>
      <w:r w:rsidRPr="3287FD7F" w:rsidR="00E6754A">
        <w:rPr>
          <w:b w:val="1"/>
          <w:bCs w:val="1"/>
        </w:rPr>
        <w:t>Calum MacMillan</w:t>
      </w:r>
      <w:r>
        <w:br/>
      </w:r>
      <w:r w:rsidR="00E6754A">
        <w:rPr/>
        <w:t>53:40</w:t>
      </w:r>
      <w:r>
        <w:br/>
      </w:r>
      <w:r w:rsidR="00E6754A">
        <w:rPr/>
        <w:t xml:space="preserve">I </w:t>
      </w:r>
      <w:r w:rsidR="00E6754A">
        <w:rPr/>
        <w:t>won't</w:t>
      </w:r>
      <w:r w:rsidR="00E6754A">
        <w:rPr/>
        <w:t xml:space="preserve"> into detail, but over the last few years our </w:t>
      </w:r>
      <w:r w:rsidR="0406EDF5">
        <w:rPr/>
        <w:t>Presbytry</w:t>
      </w:r>
      <w:r w:rsidR="00E6754A">
        <w:rPr/>
        <w:t xml:space="preserve"> had to deal with </w:t>
      </w:r>
      <w:r w:rsidR="00E6754A">
        <w:rPr/>
        <w:t>a number of</w:t>
      </w:r>
      <w:r w:rsidR="00E6754A">
        <w:rPr/>
        <w:t xml:space="preserve"> just </w:t>
      </w:r>
      <w:r w:rsidR="00E6754A">
        <w:rPr/>
        <w:t>really big</w:t>
      </w:r>
      <w:r w:rsidR="00E6754A">
        <w:rPr/>
        <w:t>, controversial, difficult issues that have drained kind of, I think the life out of a lot of us.</w:t>
      </w:r>
      <w:r w:rsidR="0608AB5F">
        <w:rPr/>
        <w:t xml:space="preserve"> </w:t>
      </w:r>
      <w:r w:rsidR="00E6754A">
        <w:rPr/>
        <w:t xml:space="preserve">We've 1-2. </w:t>
      </w:r>
      <w:r w:rsidR="00E6754A">
        <w:rPr/>
        <w:t>We're</w:t>
      </w:r>
      <w:r w:rsidR="00E6754A">
        <w:rPr/>
        <w:t xml:space="preserve"> currently in our third and very quick succession </w:t>
      </w:r>
      <w:r w:rsidR="00E6754A">
        <w:rPr/>
        <w:t xml:space="preserve">kind of </w:t>
      </w:r>
      <w:r w:rsidR="00E6754A">
        <w:rPr/>
        <w:t>really</w:t>
      </w:r>
      <w:r w:rsidR="00E6754A">
        <w:rPr/>
        <w:t xml:space="preserve"> stressful</w:t>
      </w:r>
      <w:r w:rsidR="00E6754A">
        <w:rPr/>
        <w:t xml:space="preserve">, </w:t>
      </w:r>
      <w:r w:rsidR="00E6754A">
        <w:rPr/>
        <w:t>difficult situation</w:t>
      </w:r>
      <w:r w:rsidR="00E6754A">
        <w:rPr/>
        <w:t xml:space="preserve"> and because </w:t>
      </w:r>
      <w:r w:rsidR="00E6754A">
        <w:rPr/>
        <w:t>we're</w:t>
      </w:r>
      <w:r w:rsidR="00E6754A">
        <w:rPr/>
        <w:t xml:space="preserve"> not a big presbytery</w:t>
      </w:r>
      <w:r w:rsidR="37E44E87">
        <w:rPr/>
        <w:t xml:space="preserve"> i</w:t>
      </w:r>
      <w:r w:rsidR="00E6754A">
        <w:rPr/>
        <w:t>t is very draining.</w:t>
      </w:r>
      <w:r w:rsidR="46293807">
        <w:rPr/>
        <w:t xml:space="preserve"> </w:t>
      </w:r>
      <w:r w:rsidR="00E6754A">
        <w:rPr/>
        <w:t>So</w:t>
      </w:r>
      <w:r w:rsidR="00E6754A">
        <w:rPr/>
        <w:t xml:space="preserve"> in that sense, our</w:t>
      </w:r>
      <w:r w:rsidR="03A83255">
        <w:rPr/>
        <w:t xml:space="preserve"> </w:t>
      </w:r>
      <w:r w:rsidR="03A83255">
        <w:rPr/>
        <w:t>Presbytry</w:t>
      </w:r>
      <w:r w:rsidR="03A83255">
        <w:rPr/>
        <w:t xml:space="preserve"> </w:t>
      </w:r>
      <w:r w:rsidR="00E6754A">
        <w:rPr/>
        <w:t>probably is</w:t>
      </w:r>
      <w:r w:rsidR="00E6754A">
        <w:rPr/>
        <w:t xml:space="preserve"> not</w:t>
      </w:r>
      <w:r w:rsidR="6ED1DF9E">
        <w:rPr/>
        <w:t xml:space="preserve">, has, </w:t>
      </w:r>
      <w:r w:rsidR="6ED1DF9E">
        <w:rPr/>
        <w:t>i</w:t>
      </w:r>
      <w:r w:rsidR="00E6754A">
        <w:rPr/>
        <w:t>t's</w:t>
      </w:r>
      <w:r w:rsidR="00E6754A">
        <w:rPr/>
        <w:t xml:space="preserve"> not function</w:t>
      </w:r>
      <w:r w:rsidR="46DB5641">
        <w:rPr/>
        <w:t>ing</w:t>
      </w:r>
      <w:r w:rsidR="00E6754A">
        <w:rPr/>
        <w:t xml:space="preserve"> as well as it normally would do, and it has functioned well.</w:t>
      </w:r>
      <w:r w:rsidR="5B3699DA">
        <w:rPr/>
        <w:t xml:space="preserve"> </w:t>
      </w:r>
      <w:r w:rsidR="00E6754A">
        <w:rPr/>
        <w:t xml:space="preserve">In a sense, I think </w:t>
      </w:r>
      <w:r w:rsidR="6050D7C0">
        <w:rPr/>
        <w:t>Presbytry</w:t>
      </w:r>
      <w:r w:rsidR="00E6754A">
        <w:rPr/>
        <w:t xml:space="preserve"> </w:t>
      </w:r>
      <w:r w:rsidR="00E6754A">
        <w:rPr/>
        <w:t>functions better</w:t>
      </w:r>
      <w:r w:rsidR="3BB98097">
        <w:rPr/>
        <w:t xml:space="preserve"> a</w:t>
      </w:r>
      <w:r w:rsidR="00E6754A">
        <w:rPr/>
        <w:t>part from the formal meetings</w:t>
      </w:r>
      <w:r w:rsidR="791A8045">
        <w:rPr/>
        <w:t xml:space="preserve"> w</w:t>
      </w:r>
      <w:r w:rsidR="00E6754A">
        <w:rPr/>
        <w:t xml:space="preserve">e have. </w:t>
      </w:r>
      <w:r w:rsidR="00E6754A">
        <w:rPr/>
        <w:t>There's</w:t>
      </w:r>
      <w:r w:rsidR="00E6754A">
        <w:rPr/>
        <w:t xml:space="preserve"> a few of us who would meet up for our own kind of prayer time and book club type thing. </w:t>
      </w:r>
      <w:r w:rsidR="00E6754A">
        <w:rPr/>
        <w:t>So</w:t>
      </w:r>
      <w:r w:rsidR="00E6754A">
        <w:rPr/>
        <w:t xml:space="preserve"> </w:t>
      </w:r>
      <w:r w:rsidR="00E6754A">
        <w:rPr/>
        <w:t>it's</w:t>
      </w:r>
      <w:r w:rsidR="00E6754A">
        <w:rPr/>
        <w:t xml:space="preserve"> </w:t>
      </w:r>
      <w:r w:rsidR="00E6754A">
        <w:rPr/>
        <w:t>read through</w:t>
      </w:r>
      <w:r w:rsidR="00E6754A">
        <w:rPr/>
        <w:t xml:space="preserve"> </w:t>
      </w:r>
      <w:r w:rsidR="00E6754A">
        <w:rPr/>
        <w:t>book</w:t>
      </w:r>
      <w:r w:rsidR="00E6754A">
        <w:rPr/>
        <w:t xml:space="preserve"> </w:t>
      </w:r>
      <w:r w:rsidR="4747F878">
        <w:rPr/>
        <w:t xml:space="preserve">on ministry </w:t>
      </w:r>
      <w:r w:rsidR="00E6754A">
        <w:rPr/>
        <w:t xml:space="preserve">together and go for breakfast somewhere and just chat about it. </w:t>
      </w:r>
      <w:r w:rsidR="00E6754A">
        <w:rPr/>
        <w:t>That was that</w:t>
      </w:r>
      <w:r w:rsidR="00E6754A">
        <w:rPr/>
        <w:t xml:space="preserve"> was </w:t>
      </w:r>
      <w:r w:rsidR="00E6754A">
        <w:rPr/>
        <w:t>really good</w:t>
      </w:r>
      <w:r w:rsidR="160460C7">
        <w:rPr/>
        <w:t xml:space="preserve">, </w:t>
      </w:r>
      <w:r w:rsidR="160460C7">
        <w:rPr/>
        <w:t>r</w:t>
      </w:r>
      <w:r w:rsidR="00E6754A">
        <w:rPr/>
        <w:t>eally good</w:t>
      </w:r>
      <w:r w:rsidR="00E6754A">
        <w:rPr/>
        <w:t xml:space="preserve"> fellowship, really </w:t>
      </w:r>
      <w:r w:rsidR="00E6754A">
        <w:rPr/>
        <w:t>good time</w:t>
      </w:r>
      <w:r w:rsidR="00E6754A">
        <w:rPr/>
        <w:t xml:space="preserve"> together and </w:t>
      </w:r>
      <w:r w:rsidR="00E6754A">
        <w:rPr/>
        <w:t>really good</w:t>
      </w:r>
      <w:r w:rsidR="00E6754A">
        <w:rPr/>
        <w:t xml:space="preserve"> to chat about </w:t>
      </w:r>
      <w:r w:rsidR="00E6754A">
        <w:rPr/>
        <w:t>kind of ministry</w:t>
      </w:r>
      <w:r w:rsidR="00E6754A">
        <w:rPr/>
        <w:t xml:space="preserve"> issues and apply what </w:t>
      </w:r>
      <w:r w:rsidR="00E6754A">
        <w:rPr/>
        <w:t>we're</w:t>
      </w:r>
      <w:r w:rsidR="00E6754A">
        <w:rPr/>
        <w:t xml:space="preserve"> reading. I think the last one we did </w:t>
      </w:r>
      <w:r w:rsidR="00E6754A">
        <w:rPr/>
        <w:t>was</w:t>
      </w:r>
      <w:r w:rsidR="00E6754A">
        <w:rPr/>
        <w:t xml:space="preserve"> Michael Reeves </w:t>
      </w:r>
      <w:r w:rsidR="00E6754A">
        <w:rPr/>
        <w:t>is</w:t>
      </w:r>
      <w:r w:rsidR="00E6754A">
        <w:rPr/>
        <w:t xml:space="preserve"> </w:t>
      </w:r>
      <w:r w:rsidR="0C39A621">
        <w:rPr/>
        <w:t>‘</w:t>
      </w:r>
      <w:r w:rsidR="00E6754A">
        <w:rPr/>
        <w:t>authentic ministry</w:t>
      </w:r>
      <w:r w:rsidR="0BE769A5">
        <w:rPr/>
        <w:t>’</w:t>
      </w:r>
      <w:r w:rsidR="00E6754A">
        <w:rPr/>
        <w:t xml:space="preserve"> and </w:t>
      </w:r>
      <w:r w:rsidR="00E6754A">
        <w:rPr/>
        <w:t>kind of applying</w:t>
      </w:r>
      <w:r w:rsidR="00E6754A">
        <w:rPr/>
        <w:t xml:space="preserve"> that into our own context. That was </w:t>
      </w:r>
      <w:r w:rsidR="00E6754A">
        <w:rPr/>
        <w:t>really good</w:t>
      </w:r>
      <w:r w:rsidR="00E6754A">
        <w:rPr/>
        <w:t>.</w:t>
      </w:r>
      <w:r>
        <w:br/>
      </w:r>
      <w:r w:rsidR="00E6754A">
        <w:rPr/>
        <w:t xml:space="preserve">We'd be going for meals together before Presbytery, which was always good as well. </w:t>
      </w:r>
      <w:r w:rsidR="00E6754A">
        <w:rPr/>
        <w:t>So</w:t>
      </w:r>
      <w:r w:rsidR="00E6754A">
        <w:rPr/>
        <w:t xml:space="preserve"> </w:t>
      </w:r>
      <w:r w:rsidR="00E6754A">
        <w:rPr/>
        <w:t>these kind of things</w:t>
      </w:r>
      <w:r w:rsidR="00E6754A">
        <w:rPr/>
        <w:t xml:space="preserve"> </w:t>
      </w:r>
      <w:r w:rsidR="00E6754A">
        <w:rPr/>
        <w:t>really</w:t>
      </w:r>
      <w:r w:rsidR="00E6754A">
        <w:rPr/>
        <w:t xml:space="preserve"> good</w:t>
      </w:r>
      <w:r w:rsidR="00E6754A">
        <w:rPr/>
        <w:t xml:space="preserve"> and kind of supporting each other like that.</w:t>
      </w:r>
      <w:r>
        <w:br/>
      </w:r>
      <w:r w:rsidR="00E6754A">
        <w:rPr/>
        <w:t xml:space="preserve">I think </w:t>
      </w:r>
      <w:r w:rsidR="34593B33">
        <w:rPr/>
        <w:t xml:space="preserve">where </w:t>
      </w:r>
      <w:r w:rsidR="34593B33">
        <w:rPr/>
        <w:t>Presbytry</w:t>
      </w:r>
      <w:r w:rsidR="00E6754A">
        <w:rPr/>
        <w:t xml:space="preserve"> tends</w:t>
      </w:r>
      <w:r w:rsidR="00E6754A">
        <w:rPr/>
        <w:t xml:space="preserve"> to </w:t>
      </w:r>
      <w:r w:rsidR="00E6754A">
        <w:rPr/>
        <w:t>fall down</w:t>
      </w:r>
      <w:r w:rsidR="00E6754A">
        <w:rPr/>
        <w:t xml:space="preserve"> is when we </w:t>
      </w:r>
      <w:r w:rsidR="00E6754A">
        <w:rPr/>
        <w:t>kind of get</w:t>
      </w:r>
      <w:r w:rsidR="00E6754A">
        <w:rPr/>
        <w:t xml:space="preserve"> to the formal part of </w:t>
      </w:r>
      <w:r w:rsidR="00E6754A">
        <w:rPr/>
        <w:t>things</w:t>
      </w:r>
      <w:r w:rsidR="00E6754A">
        <w:rPr/>
        <w:t xml:space="preserve"> and it becomes</w:t>
      </w:r>
      <w:r w:rsidR="74CB8035">
        <w:rPr/>
        <w:t>, t</w:t>
      </w:r>
      <w:r w:rsidR="00E6754A">
        <w:rPr/>
        <w:t xml:space="preserve">hat becomes, </w:t>
      </w:r>
      <w:r w:rsidR="00E6754A">
        <w:rPr/>
        <w:t>yeah</w:t>
      </w:r>
      <w:r w:rsidR="00E6754A">
        <w:rPr/>
        <w:t>, it does become formal and a bit</w:t>
      </w:r>
      <w:r w:rsidR="0BD7FAE4">
        <w:rPr/>
        <w:t xml:space="preserve">, a </w:t>
      </w:r>
      <w:r w:rsidR="00E6754A">
        <w:rPr/>
        <w:t>bit more challenging. One of the things that functioned as a</w:t>
      </w:r>
      <w:r w:rsidR="4A8C3DC2">
        <w:rPr/>
        <w:t xml:space="preserve"> </w:t>
      </w:r>
      <w:r w:rsidR="4A8C3DC2">
        <w:rPr/>
        <w:t>Presbytry</w:t>
      </w:r>
      <w:r w:rsidR="00E6754A">
        <w:rPr/>
        <w:t xml:space="preserve">, though not a </w:t>
      </w:r>
      <w:r w:rsidR="191A3DCB">
        <w:rPr/>
        <w:t>Presbtyry</w:t>
      </w:r>
      <w:r w:rsidR="191A3DCB">
        <w:rPr/>
        <w:t>,</w:t>
      </w:r>
      <w:r w:rsidR="00E6754A">
        <w:rPr/>
        <w:t xml:space="preserve"> locally here for a </w:t>
      </w:r>
      <w:r w:rsidR="00E6754A">
        <w:rPr/>
        <w:t xml:space="preserve">while was ministers. Prayer days where we would start in </w:t>
      </w:r>
      <w:r w:rsidR="1B22B854">
        <w:rPr/>
        <w:t>Ferintosh</w:t>
      </w:r>
      <w:r w:rsidR="00E6754A">
        <w:rPr/>
        <w:t xml:space="preserve"> </w:t>
      </w:r>
      <w:r w:rsidR="00E6754A">
        <w:rPr/>
        <w:t>in</w:t>
      </w:r>
      <w:r w:rsidR="00E6754A">
        <w:rPr/>
        <w:t xml:space="preserve"> the Black Isle. Chris that I mentioned before, Chris Martin, he just I think would be </w:t>
      </w:r>
      <w:r w:rsidR="00E6754A">
        <w:rPr/>
        <w:t>roughly once</w:t>
      </w:r>
      <w:r w:rsidR="00E6754A">
        <w:rPr/>
        <w:t xml:space="preserve"> 1/4 he would </w:t>
      </w:r>
      <w:r w:rsidR="00E6754A">
        <w:rPr/>
        <w:t>basically Minister</w:t>
      </w:r>
      <w:r w:rsidR="00E6754A">
        <w:rPr/>
        <w:t xml:space="preserve"> from around the Black </w:t>
      </w:r>
      <w:r w:rsidR="00E6754A">
        <w:rPr/>
        <w:t>Isle</w:t>
      </w:r>
      <w:r w:rsidR="00E6754A">
        <w:rPr/>
        <w:t xml:space="preserve"> the North and Renee.</w:t>
      </w:r>
      <w:r>
        <w:br/>
      </w:r>
      <w:r w:rsidR="00E6754A">
        <w:rPr/>
        <w:t>From as far afield as someone would come across Mul Bay in West of Ross and folks.</w:t>
      </w:r>
      <w:r>
        <w:br/>
      </w:r>
      <w:r w:rsidR="00E6754A">
        <w:rPr/>
        <w:t xml:space="preserve">And we were just fast and </w:t>
      </w:r>
      <w:r w:rsidR="00E6754A">
        <w:rPr/>
        <w:t>pray</w:t>
      </w:r>
      <w:r w:rsidR="00E6754A">
        <w:rPr/>
        <w:t xml:space="preserve"> together for the day, and that was </w:t>
      </w:r>
      <w:r w:rsidR="00E6754A">
        <w:rPr/>
        <w:t>really good</w:t>
      </w:r>
      <w:r w:rsidR="00E6754A">
        <w:rPr/>
        <w:t xml:space="preserve">. </w:t>
      </w:r>
      <w:r w:rsidR="00E6754A">
        <w:rPr/>
        <w:t>We'd</w:t>
      </w:r>
      <w:r w:rsidR="00E6754A">
        <w:rPr/>
        <w:t xml:space="preserve"> spend the morning just praying together and praising God together. And </w:t>
      </w:r>
      <w:r w:rsidR="00E6754A">
        <w:rPr/>
        <w:t>then</w:t>
      </w:r>
      <w:r w:rsidR="00E6754A">
        <w:rPr/>
        <w:t xml:space="preserve"> the afternoon each would take a turn, sharing about what was going on in their churches. And </w:t>
      </w:r>
      <w:r w:rsidR="00E6754A">
        <w:rPr/>
        <w:t>we'd</w:t>
      </w:r>
      <w:r w:rsidR="00E6754A">
        <w:rPr/>
        <w:t xml:space="preserve"> all </w:t>
      </w:r>
      <w:r w:rsidR="00E6754A">
        <w:rPr/>
        <w:t>pray</w:t>
      </w:r>
      <w:r w:rsidR="00E6754A">
        <w:rPr/>
        <w:t xml:space="preserve"> for each other.</w:t>
      </w:r>
      <w:r w:rsidR="5F4DFAC3">
        <w:rPr/>
        <w:t xml:space="preserve"> </w:t>
      </w:r>
      <w:r w:rsidR="00E6754A">
        <w:rPr/>
        <w:t xml:space="preserve">Since Chris left, Alex Stewart and Maryborough </w:t>
      </w:r>
      <w:r w:rsidR="00E6754A">
        <w:rPr/>
        <w:t>has</w:t>
      </w:r>
      <w:r w:rsidR="00E6754A">
        <w:rPr/>
        <w:t xml:space="preserve"> taken that on.</w:t>
      </w:r>
      <w:r>
        <w:br/>
      </w:r>
      <w:r w:rsidR="00E6754A">
        <w:rPr/>
        <w:t xml:space="preserve">But </w:t>
      </w:r>
      <w:r w:rsidR="00E6754A">
        <w:rPr/>
        <w:t>so</w:t>
      </w:r>
      <w:r w:rsidR="00E6754A">
        <w:rPr/>
        <w:t xml:space="preserve"> </w:t>
      </w:r>
      <w:r w:rsidR="00E6754A">
        <w:rPr/>
        <w:t>these kind of things</w:t>
      </w:r>
      <w:r w:rsidR="00E6754A">
        <w:rPr/>
        <w:t xml:space="preserve"> have been </w:t>
      </w:r>
      <w:r w:rsidR="00E6754A">
        <w:rPr/>
        <w:t>really good</w:t>
      </w:r>
      <w:r w:rsidR="00E6754A">
        <w:rPr/>
        <w:t xml:space="preserve">. So is </w:t>
      </w:r>
      <w:r w:rsidR="00E6754A">
        <w:rPr/>
        <w:t>that.</w:t>
      </w:r>
      <w:r w:rsidR="00E6754A">
        <w:rPr/>
        <w:t xml:space="preserve"> </w:t>
      </w:r>
      <w:r w:rsidR="00E6754A">
        <w:rPr/>
        <w:t>It's</w:t>
      </w:r>
      <w:r w:rsidR="00E6754A">
        <w:rPr/>
        <w:t xml:space="preserve"> not so much formal presbytery, </w:t>
      </w:r>
      <w:r w:rsidR="00E6754A">
        <w:rPr/>
        <w:t>but it</w:t>
      </w:r>
      <w:r w:rsidR="2732F1AC">
        <w:rPr/>
        <w:t>,</w:t>
      </w:r>
      <w:r w:rsidR="2732F1AC">
        <w:rPr/>
        <w:t xml:space="preserve"> i</w:t>
      </w:r>
      <w:r w:rsidR="00E6754A">
        <w:rPr/>
        <w:t xml:space="preserve">t is </w:t>
      </w:r>
      <w:r w:rsidR="00E6754A">
        <w:rPr/>
        <w:t>kind of nice</w:t>
      </w:r>
      <w:r w:rsidR="00E6754A">
        <w:rPr/>
        <w:t xml:space="preserve">, if you know what I mean. </w:t>
      </w:r>
      <w:r w:rsidR="00E6754A">
        <w:rPr/>
        <w:t>It's</w:t>
      </w:r>
      <w:r w:rsidR="00E6754A">
        <w:rPr/>
        <w:t xml:space="preserve"> the people of </w:t>
      </w:r>
      <w:r w:rsidR="00E6754A">
        <w:rPr/>
        <w:t>presbytery</w:t>
      </w:r>
      <w:r w:rsidR="00E6754A">
        <w:rPr/>
        <w:t xml:space="preserve">. I think when it boils down to committees and different things, it never works. You know, people talk about the pastoral committee. I </w:t>
      </w:r>
      <w:r w:rsidR="00E6754A">
        <w:rPr/>
        <w:t>don't</w:t>
      </w:r>
      <w:r w:rsidR="00E6754A">
        <w:rPr/>
        <w:t xml:space="preserve"> think a </w:t>
      </w:r>
      <w:r w:rsidR="00E6754A">
        <w:rPr/>
        <w:t>committee's</w:t>
      </w:r>
      <w:r w:rsidR="00E6754A">
        <w:rPr/>
        <w:t xml:space="preserve"> ever actually pastored anyone </w:t>
      </w:r>
      <w:r w:rsidR="00E6754A">
        <w:rPr/>
        <w:t>ever it</w:t>
      </w:r>
      <w:r w:rsidR="00E6754A">
        <w:rPr/>
        <w:t xml:space="preserve">. </w:t>
      </w:r>
      <w:r w:rsidR="00E6754A">
        <w:rPr/>
        <w:t xml:space="preserve">But </w:t>
      </w:r>
      <w:r w:rsidR="00E6754A">
        <w:rPr/>
        <w:t>there's</w:t>
      </w:r>
      <w:r w:rsidR="00E6754A">
        <w:rPr/>
        <w:t xml:space="preserve"> do you know what I mean? It just becomes this, this thing. And I </w:t>
      </w:r>
      <w:r w:rsidR="00E6754A">
        <w:rPr/>
        <w:t>don't</w:t>
      </w:r>
      <w:r w:rsidR="00E6754A">
        <w:rPr/>
        <w:t xml:space="preserve">. Sometimes it happens in place, but Jesus, it becomes about, you know, this is what the active assembly </w:t>
      </w:r>
      <w:r w:rsidR="00E6754A">
        <w:rPr/>
        <w:t>says</w:t>
      </w:r>
      <w:r w:rsidR="00E6754A">
        <w:rPr/>
        <w:t xml:space="preserve"> and we need to. These are the steps.</w:t>
      </w:r>
      <w:r w:rsidR="2B9B89B0">
        <w:rPr/>
        <w:t xml:space="preserve"> </w:t>
      </w:r>
      <w:r w:rsidR="00E6754A">
        <w:rPr/>
        <w:t xml:space="preserve">But I find the most benefit for things like when </w:t>
      </w:r>
      <w:r w:rsidR="00E6754A">
        <w:rPr/>
        <w:t>we're</w:t>
      </w:r>
      <w:r w:rsidR="00E6754A">
        <w:rPr/>
        <w:t xml:space="preserve"> just meeting together and praying together and sharing with each other and praying for each other. </w:t>
      </w:r>
      <w:r w:rsidR="00E6754A">
        <w:rPr/>
        <w:t>That's</w:t>
      </w:r>
      <w:r w:rsidR="00E6754A">
        <w:rPr/>
        <w:t xml:space="preserve"> </w:t>
      </w:r>
      <w:r w:rsidR="00E6754A">
        <w:rPr/>
        <w:t>that's</w:t>
      </w:r>
      <w:r w:rsidR="00E6754A">
        <w:rPr/>
        <w:t xml:space="preserve">, I think with the heart of Presbyterianism is there. </w:t>
      </w:r>
      <w:r w:rsidR="00E6754A">
        <w:rPr/>
        <w:t>We're</w:t>
      </w:r>
      <w:r w:rsidR="00E6754A">
        <w:rPr/>
        <w:t xml:space="preserve"> sharing</w:t>
      </w:r>
      <w:r w:rsidR="00E6754A">
        <w:rPr/>
        <w:t xml:space="preserve"> </w:t>
      </w:r>
      <w:r w:rsidR="00E6754A">
        <w:rPr/>
        <w:t>our we're sharing</w:t>
      </w:r>
      <w:r w:rsidR="00E6754A">
        <w:rPr/>
        <w:t xml:space="preserve"> resources quite often as well.</w:t>
      </w:r>
      <w:r>
        <w:br/>
      </w:r>
      <w:r w:rsidR="00E6754A">
        <w:rPr/>
        <w:t xml:space="preserve">And we do that here as well, not just within our presbytery, but within the other churches. Like I said, because </w:t>
      </w:r>
      <w:r w:rsidR="00E6754A">
        <w:rPr/>
        <w:t>we're</w:t>
      </w:r>
      <w:r w:rsidR="00E6754A">
        <w:rPr/>
        <w:t xml:space="preserve"> working together. </w:t>
      </w:r>
      <w:r w:rsidR="00E6754A">
        <w:rPr/>
        <w:t>So</w:t>
      </w:r>
      <w:r w:rsidR="00E6754A">
        <w:rPr/>
        <w:t xml:space="preserve"> we did AI think the local schools called Christmas unwrapped to the school kids come down to the church and.</w:t>
      </w:r>
      <w:r>
        <w:br/>
      </w:r>
      <w:r w:rsidR="00E6754A">
        <w:rPr/>
        <w:t xml:space="preserve">Character costume and there's music and songs and various stations where they learn all about the Christmas story. We were struggling for folk, so the </w:t>
      </w:r>
      <w:r w:rsidR="00E6754A">
        <w:rPr/>
        <w:t>the</w:t>
      </w:r>
      <w:r w:rsidR="00E6754A">
        <w:rPr/>
        <w:t xml:space="preserve"> Baptist minister and the Church of Scotland minister came along to help us. </w:t>
      </w:r>
      <w:r w:rsidR="00E6754A">
        <w:rPr/>
        <w:t>So</w:t>
      </w:r>
      <w:r w:rsidR="00E6754A">
        <w:rPr/>
        <w:t xml:space="preserve"> they were part of our kind of </w:t>
      </w:r>
      <w:r w:rsidR="00E6754A">
        <w:rPr/>
        <w:t>our team</w:t>
      </w:r>
      <w:r w:rsidR="00E6754A">
        <w:rPr/>
        <w:t xml:space="preserve"> for that.</w:t>
      </w:r>
      <w:r>
        <w:br/>
      </w:r>
      <w:r w:rsidR="00E6754A">
        <w:rPr/>
        <w:t xml:space="preserve">So that's a real support and that the </w:t>
      </w:r>
      <w:r w:rsidR="00E6754A">
        <w:rPr/>
        <w:t>the</w:t>
      </w:r>
      <w:r w:rsidR="00E6754A">
        <w:rPr/>
        <w:t xml:space="preserve"> fraternal that we have kind of functions almost as a mini presbytery as well, because we are everyone's evangelical we, you know, we're all on the same page and we can kind of be quite open with each other and </w:t>
      </w:r>
      <w:r w:rsidR="00E6754A">
        <w:rPr/>
        <w:t>and</w:t>
      </w:r>
      <w:r w:rsidR="00E6754A">
        <w:rPr/>
        <w:t xml:space="preserve"> share and pray for each other. So. So </w:t>
      </w:r>
      <w:r w:rsidR="00E6754A">
        <w:rPr/>
        <w:t>that's</w:t>
      </w:r>
      <w:r w:rsidR="00E6754A">
        <w:rPr/>
        <w:t xml:space="preserve"> been good as well.</w:t>
      </w:r>
      <w:proofErr w:type="spellStart"/>
      <w:proofErr w:type="spellEnd"/>
      <w:proofErr w:type="gramStart"/>
      <w:proofErr w:type="gramEnd"/>
      <w:proofErr w:type="gramStart"/>
      <w:proofErr w:type="gramEnd"/>
      <w:proofErr w:type="gramStart"/>
      <w:proofErr w:type="gramEnd"/>
      <w:proofErr w:type="spellStart"/>
      <w:proofErr w:type="spellEnd"/>
      <w:proofErr w:type="spellStart"/>
      <w:proofErr w:type="spellEnd"/>
      <w:proofErr w:type="spellStart"/>
      <w:proofErr w:type="spellEnd"/>
    </w:p>
    <w:p w:rsidR="00CB6314" w:rsidRDefault="00E6754A" w14:paraId="7DDCD5A0" w14:textId="77777777">
      <w:r>
        <w:rPr>
          <w:b/>
        </w:rPr>
        <w:t>Annemarie Douglas</w:t>
      </w:r>
      <w:r>
        <w:rPr>
          <w:b/>
        </w:rPr>
        <w:br/>
      </w:r>
      <w:r>
        <w:t>57:53</w:t>
      </w:r>
      <w:r>
        <w:br/>
      </w:r>
      <w:r>
        <w:t xml:space="preserve">Brilliant. Brilliant. I promise we'll finish inside the hour. We are almost there. Is there anything that you'd like to share that I haven't asked you </w:t>
      </w:r>
      <w:proofErr w:type="gramStart"/>
      <w:r>
        <w:t>that</w:t>
      </w:r>
      <w:proofErr w:type="gramEnd"/>
      <w:r>
        <w:t xml:space="preserve"> you'd quite like to share? Or it hasn't been covered?</w:t>
      </w:r>
    </w:p>
    <w:p w:rsidR="00CB6314" w:rsidRDefault="00E6754A" w14:paraId="1B600523" w14:textId="1D3DCAE1">
      <w:r w:rsidRPr="3287FD7F" w:rsidR="00E6754A">
        <w:rPr>
          <w:b w:val="1"/>
          <w:bCs w:val="1"/>
        </w:rPr>
        <w:t>Calum MacMillan</w:t>
      </w:r>
      <w:r>
        <w:br/>
      </w:r>
      <w:r w:rsidR="00E6754A">
        <w:rPr/>
        <w:t>58:07</w:t>
      </w:r>
      <w:r>
        <w:br/>
      </w:r>
      <w:r w:rsidR="00E6754A">
        <w:rPr/>
        <w:t xml:space="preserve">Not really. I just I </w:t>
      </w:r>
      <w:r w:rsidR="00E6754A">
        <w:rPr/>
        <w:t>I</w:t>
      </w:r>
      <w:r w:rsidR="00E6754A">
        <w:rPr/>
        <w:t xml:space="preserve"> </w:t>
      </w:r>
      <w:r w:rsidR="00E6754A">
        <w:rPr/>
        <w:t>can't</w:t>
      </w:r>
      <w:r w:rsidR="00E6754A">
        <w:rPr/>
        <w:t xml:space="preserve"> see me being anything other than a rural minister. I </w:t>
      </w:r>
      <w:r w:rsidR="00E6754A">
        <w:rPr/>
        <w:t>I</w:t>
      </w:r>
      <w:r w:rsidR="00E6754A">
        <w:rPr/>
        <w:t xml:space="preserve"> just. I just love </w:t>
      </w:r>
      <w:r w:rsidR="00E6754A">
        <w:rPr/>
        <w:t>it.</w:t>
      </w:r>
      <w:r w:rsidR="00E6754A">
        <w:rPr/>
        <w:t>I'm</w:t>
      </w:r>
      <w:r w:rsidR="00E6754A">
        <w:rPr/>
        <w:t xml:space="preserve"> just so thankful that God's put me where </w:t>
      </w:r>
      <w:r w:rsidR="00E6754A">
        <w:rPr/>
        <w:t>he's</w:t>
      </w:r>
      <w:r w:rsidR="00E6754A">
        <w:rPr/>
        <w:t xml:space="preserve"> put me.</w:t>
      </w:r>
      <w:r w:rsidR="54A1CB55">
        <w:rPr/>
        <w:t xml:space="preserve"> </w:t>
      </w:r>
      <w:r w:rsidR="00E6754A">
        <w:rPr/>
        <w:t xml:space="preserve">It's </w:t>
      </w:r>
      <w:r w:rsidR="00E6754A">
        <w:rPr/>
        <w:t>it's</w:t>
      </w:r>
      <w:r w:rsidR="00E6754A">
        <w:rPr/>
        <w:t xml:space="preserve"> been great. So </w:t>
      </w:r>
      <w:r w:rsidR="00E6754A">
        <w:rPr/>
        <w:t>yeah</w:t>
      </w:r>
      <w:r w:rsidR="00E6754A">
        <w:rPr/>
        <w:t xml:space="preserve">, </w:t>
      </w:r>
      <w:r w:rsidR="00E6754A">
        <w:rPr/>
        <w:t>I'd</w:t>
      </w:r>
      <w:r w:rsidR="00E6754A">
        <w:rPr/>
        <w:t xml:space="preserve"> encourage anyone </w:t>
      </w:r>
      <w:r w:rsidR="00E6754A">
        <w:rPr/>
        <w:t>reading</w:t>
      </w:r>
      <w:r w:rsidR="00E6754A">
        <w:rPr/>
        <w:t xml:space="preserve"> </w:t>
      </w:r>
      <w:r w:rsidR="00E6754A">
        <w:rPr/>
        <w:t>this</w:t>
      </w:r>
      <w:r w:rsidR="00E6754A">
        <w:rPr/>
        <w:t xml:space="preserve"> listening to this. Come on. Come. Come over to </w:t>
      </w:r>
      <w:r w:rsidR="23867A9A">
        <w:rPr/>
        <w:t>Alnesss and Invergordon</w:t>
      </w:r>
      <w:r w:rsidR="00E6754A">
        <w:rPr/>
        <w:t xml:space="preserve"> and join us retired ministers. If </w:t>
      </w:r>
      <w:r w:rsidR="00E6754A">
        <w:rPr/>
        <w:t>you're</w:t>
      </w:r>
      <w:r w:rsidR="00E6754A">
        <w:rPr/>
        <w:t xml:space="preserve"> out there, come back to the rural areas.</w:t>
      </w:r>
      <w:r>
        <w:br/>
      </w:r>
      <w:r w:rsidR="00E6754A">
        <w:rPr/>
        <w:t xml:space="preserve">Don't </w:t>
      </w:r>
      <w:r w:rsidR="00E6754A">
        <w:rPr/>
        <w:t>just all</w:t>
      </w:r>
      <w:r w:rsidR="00E6754A">
        <w:rPr/>
        <w:t xml:space="preserve"> go to the big smoke. Come up and help us in the rural </w:t>
      </w:r>
      <w:r w:rsidR="00E6754A">
        <w:rPr/>
        <w:t>areas we</w:t>
      </w:r>
      <w:r w:rsidR="00E6754A">
        <w:rPr/>
        <w:t xml:space="preserve"> </w:t>
      </w:r>
      <w:r w:rsidR="00E6754A">
        <w:rPr/>
        <w:t>we</w:t>
      </w:r>
      <w:r w:rsidR="00E6754A">
        <w:rPr/>
        <w:t xml:space="preserve"> would value you. </w:t>
      </w:r>
      <w:r w:rsidR="00E6754A">
        <w:rPr/>
        <w:t>You're</w:t>
      </w:r>
      <w:r w:rsidR="00E6754A">
        <w:rPr/>
        <w:t xml:space="preserve"> worth your weight in gold, so please come up and help us.</w:t>
      </w:r>
      <w:proofErr w:type="spellStart"/>
      <w:proofErr w:type="spellEnd"/>
      <w:proofErr w:type="spellStart"/>
      <w:proofErr w:type="spellEnd"/>
      <w:proofErr w:type="spellStart"/>
      <w:proofErr w:type="spellEnd"/>
      <w:proofErr w:type="spellStart"/>
      <w:proofErr w:type="spellEnd"/>
      <w:proofErr w:type="gramStart"/>
      <w:proofErr w:type="gramEnd"/>
      <w:proofErr w:type="spellStart"/>
      <w:proofErr w:type="spellEnd"/>
    </w:p>
    <w:sectPr w:rsidR="00CB6314" w:rsidSect="00034616">
      <w:pgSz w:w="12240" w:h="15840" w:orient="portrait"/>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hint="default" w:ascii="Symbol" w:hAnsi="Symbol"/>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hint="default" w:ascii="Symbol" w:hAnsi="Symbol"/>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hint="default" w:ascii="Symbol" w:hAnsi="Symbol"/>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hint="default" w:ascii="Symbol" w:hAnsi="Symbol"/>
      </w:rPr>
    </w:lvl>
  </w:abstractNum>
  <w:num w:numId="1" w16cid:durableId="1095974937">
    <w:abstractNumId w:val="8"/>
  </w:num>
  <w:num w:numId="2" w16cid:durableId="989597412">
    <w:abstractNumId w:val="6"/>
  </w:num>
  <w:num w:numId="3" w16cid:durableId="220600613">
    <w:abstractNumId w:val="5"/>
  </w:num>
  <w:num w:numId="4" w16cid:durableId="273678390">
    <w:abstractNumId w:val="4"/>
  </w:num>
  <w:num w:numId="5" w16cid:durableId="574899855">
    <w:abstractNumId w:val="7"/>
  </w:num>
  <w:num w:numId="6" w16cid:durableId="2093156657">
    <w:abstractNumId w:val="3"/>
  </w:num>
  <w:num w:numId="7" w16cid:durableId="2011567113">
    <w:abstractNumId w:val="2"/>
  </w:num>
  <w:num w:numId="8" w16cid:durableId="2012945047">
    <w:abstractNumId w:val="1"/>
  </w:num>
  <w:num w:numId="9" w16cid:durableId="586689101">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084F1C"/>
    <w:rsid w:val="000D05DB"/>
    <w:rsid w:val="0015074B"/>
    <w:rsid w:val="00180900"/>
    <w:rsid w:val="0029639D"/>
    <w:rsid w:val="00326F90"/>
    <w:rsid w:val="00372F38"/>
    <w:rsid w:val="00380965"/>
    <w:rsid w:val="00395809"/>
    <w:rsid w:val="00396886"/>
    <w:rsid w:val="003F3CCF"/>
    <w:rsid w:val="004200CB"/>
    <w:rsid w:val="004439B9"/>
    <w:rsid w:val="0044FD1F"/>
    <w:rsid w:val="006B1F31"/>
    <w:rsid w:val="00711527"/>
    <w:rsid w:val="007870E0"/>
    <w:rsid w:val="00905E68"/>
    <w:rsid w:val="009309A0"/>
    <w:rsid w:val="00A62BA9"/>
    <w:rsid w:val="00A775A6"/>
    <w:rsid w:val="00A8E9B2"/>
    <w:rsid w:val="00AA1D8D"/>
    <w:rsid w:val="00B47730"/>
    <w:rsid w:val="00BC6DC1"/>
    <w:rsid w:val="00C457E9"/>
    <w:rsid w:val="00C7285C"/>
    <w:rsid w:val="00CB0664"/>
    <w:rsid w:val="00CB6314"/>
    <w:rsid w:val="00D47CCF"/>
    <w:rsid w:val="00E31AAA"/>
    <w:rsid w:val="00E6754A"/>
    <w:rsid w:val="00ED3474"/>
    <w:rsid w:val="00F160A8"/>
    <w:rsid w:val="00F34E5C"/>
    <w:rsid w:val="00F84328"/>
    <w:rsid w:val="00FC693F"/>
    <w:rsid w:val="01702D51"/>
    <w:rsid w:val="018BF959"/>
    <w:rsid w:val="01B4D490"/>
    <w:rsid w:val="01F575D2"/>
    <w:rsid w:val="0228A112"/>
    <w:rsid w:val="03081430"/>
    <w:rsid w:val="03538034"/>
    <w:rsid w:val="03A83255"/>
    <w:rsid w:val="03AA8BE4"/>
    <w:rsid w:val="03B06CBA"/>
    <w:rsid w:val="03E79154"/>
    <w:rsid w:val="03EC73E5"/>
    <w:rsid w:val="0406EDF5"/>
    <w:rsid w:val="045562F3"/>
    <w:rsid w:val="055B3DDE"/>
    <w:rsid w:val="05ACA647"/>
    <w:rsid w:val="0608AB5F"/>
    <w:rsid w:val="06B5C343"/>
    <w:rsid w:val="06B61188"/>
    <w:rsid w:val="07A67FDF"/>
    <w:rsid w:val="07C4EAED"/>
    <w:rsid w:val="07D3A2C5"/>
    <w:rsid w:val="084256F8"/>
    <w:rsid w:val="087CAAF6"/>
    <w:rsid w:val="087E47FB"/>
    <w:rsid w:val="088ABD64"/>
    <w:rsid w:val="08A644F6"/>
    <w:rsid w:val="0927DB3B"/>
    <w:rsid w:val="094FBA2F"/>
    <w:rsid w:val="09572ADF"/>
    <w:rsid w:val="09D429BC"/>
    <w:rsid w:val="0A231064"/>
    <w:rsid w:val="0ABA1569"/>
    <w:rsid w:val="0AEF76CD"/>
    <w:rsid w:val="0B156CA5"/>
    <w:rsid w:val="0BCB2F13"/>
    <w:rsid w:val="0BD7FAE4"/>
    <w:rsid w:val="0BE769A5"/>
    <w:rsid w:val="0C28984D"/>
    <w:rsid w:val="0C39A621"/>
    <w:rsid w:val="0D173544"/>
    <w:rsid w:val="0D5C0975"/>
    <w:rsid w:val="0E18021F"/>
    <w:rsid w:val="0E3AEF08"/>
    <w:rsid w:val="0EABC774"/>
    <w:rsid w:val="0F214B52"/>
    <w:rsid w:val="0F811697"/>
    <w:rsid w:val="0FAF95A2"/>
    <w:rsid w:val="1032113E"/>
    <w:rsid w:val="107EB350"/>
    <w:rsid w:val="10AB7EAE"/>
    <w:rsid w:val="10AB8ED1"/>
    <w:rsid w:val="10B743A8"/>
    <w:rsid w:val="1177B857"/>
    <w:rsid w:val="11C6E386"/>
    <w:rsid w:val="11DEB7DB"/>
    <w:rsid w:val="11E37209"/>
    <w:rsid w:val="12117084"/>
    <w:rsid w:val="1293E3AE"/>
    <w:rsid w:val="13D32EDD"/>
    <w:rsid w:val="14067AEA"/>
    <w:rsid w:val="1566D918"/>
    <w:rsid w:val="1572CA2E"/>
    <w:rsid w:val="157D329B"/>
    <w:rsid w:val="15933FC8"/>
    <w:rsid w:val="160460C7"/>
    <w:rsid w:val="16DF333F"/>
    <w:rsid w:val="16F0CDFD"/>
    <w:rsid w:val="171DB93F"/>
    <w:rsid w:val="17CD1D84"/>
    <w:rsid w:val="17D76BBA"/>
    <w:rsid w:val="18918E5E"/>
    <w:rsid w:val="18CA0272"/>
    <w:rsid w:val="18F6B011"/>
    <w:rsid w:val="190AA1D2"/>
    <w:rsid w:val="191A3DCB"/>
    <w:rsid w:val="1927CAB8"/>
    <w:rsid w:val="1960FBEB"/>
    <w:rsid w:val="19857CE3"/>
    <w:rsid w:val="1A13A83D"/>
    <w:rsid w:val="1AD9E9FD"/>
    <w:rsid w:val="1AFFD895"/>
    <w:rsid w:val="1B0486B5"/>
    <w:rsid w:val="1B22B854"/>
    <w:rsid w:val="1BD1B9B0"/>
    <w:rsid w:val="1C719399"/>
    <w:rsid w:val="1D155DCF"/>
    <w:rsid w:val="1D2FB3B7"/>
    <w:rsid w:val="1DAFF81E"/>
    <w:rsid w:val="1DB5EBA2"/>
    <w:rsid w:val="1DDA51B8"/>
    <w:rsid w:val="1E93152E"/>
    <w:rsid w:val="1EA005DD"/>
    <w:rsid w:val="1ED8A7F5"/>
    <w:rsid w:val="1EE5F753"/>
    <w:rsid w:val="1EF62DD7"/>
    <w:rsid w:val="1FAAAD8B"/>
    <w:rsid w:val="1FBCCD4E"/>
    <w:rsid w:val="1FF82EA2"/>
    <w:rsid w:val="1FFAE15E"/>
    <w:rsid w:val="20A24CEF"/>
    <w:rsid w:val="210B8EB0"/>
    <w:rsid w:val="21A5C394"/>
    <w:rsid w:val="21AF8890"/>
    <w:rsid w:val="222A18BD"/>
    <w:rsid w:val="226F0A3D"/>
    <w:rsid w:val="22871B38"/>
    <w:rsid w:val="2296ECFF"/>
    <w:rsid w:val="22C9B699"/>
    <w:rsid w:val="23867A9A"/>
    <w:rsid w:val="247E4AC8"/>
    <w:rsid w:val="24E96061"/>
    <w:rsid w:val="256635D6"/>
    <w:rsid w:val="2594988F"/>
    <w:rsid w:val="26A4FDCA"/>
    <w:rsid w:val="2732F1AC"/>
    <w:rsid w:val="273AD677"/>
    <w:rsid w:val="28BF0819"/>
    <w:rsid w:val="28FDFB8E"/>
    <w:rsid w:val="28FE54EF"/>
    <w:rsid w:val="2967B1F3"/>
    <w:rsid w:val="29869077"/>
    <w:rsid w:val="29BC6209"/>
    <w:rsid w:val="2A3753C3"/>
    <w:rsid w:val="2A3B2317"/>
    <w:rsid w:val="2A7C9365"/>
    <w:rsid w:val="2A91F63F"/>
    <w:rsid w:val="2B813AA3"/>
    <w:rsid w:val="2B9B89B0"/>
    <w:rsid w:val="2BBD2A7D"/>
    <w:rsid w:val="2BD97E3F"/>
    <w:rsid w:val="2CD8D810"/>
    <w:rsid w:val="2CE1E641"/>
    <w:rsid w:val="2DCC3855"/>
    <w:rsid w:val="2E1AF79C"/>
    <w:rsid w:val="2E3C6FB3"/>
    <w:rsid w:val="2E707C7B"/>
    <w:rsid w:val="2E88C164"/>
    <w:rsid w:val="2F3B24EC"/>
    <w:rsid w:val="2F6FDFEF"/>
    <w:rsid w:val="2F893273"/>
    <w:rsid w:val="2F919CE7"/>
    <w:rsid w:val="2FA99531"/>
    <w:rsid w:val="2FC98401"/>
    <w:rsid w:val="3030DBBB"/>
    <w:rsid w:val="30417A15"/>
    <w:rsid w:val="319C7115"/>
    <w:rsid w:val="31AF56A5"/>
    <w:rsid w:val="31D8828C"/>
    <w:rsid w:val="31E87072"/>
    <w:rsid w:val="3215DF6A"/>
    <w:rsid w:val="3240D649"/>
    <w:rsid w:val="3287FD7F"/>
    <w:rsid w:val="32909CFF"/>
    <w:rsid w:val="32CE0F09"/>
    <w:rsid w:val="32F08B76"/>
    <w:rsid w:val="330B264C"/>
    <w:rsid w:val="3378CCEA"/>
    <w:rsid w:val="33D00CBD"/>
    <w:rsid w:val="34593B33"/>
    <w:rsid w:val="355C0634"/>
    <w:rsid w:val="3576E8C9"/>
    <w:rsid w:val="359C0165"/>
    <w:rsid w:val="35B8E0F1"/>
    <w:rsid w:val="35EB89AD"/>
    <w:rsid w:val="360DDB24"/>
    <w:rsid w:val="362353CE"/>
    <w:rsid w:val="362A3647"/>
    <w:rsid w:val="36A41BFC"/>
    <w:rsid w:val="36AE79D3"/>
    <w:rsid w:val="36CE68F8"/>
    <w:rsid w:val="3757B1E3"/>
    <w:rsid w:val="37E44E87"/>
    <w:rsid w:val="38183BF7"/>
    <w:rsid w:val="38C74474"/>
    <w:rsid w:val="39600F7C"/>
    <w:rsid w:val="397A6581"/>
    <w:rsid w:val="39B16C9F"/>
    <w:rsid w:val="39F9F478"/>
    <w:rsid w:val="3A0B7A7C"/>
    <w:rsid w:val="3A11E411"/>
    <w:rsid w:val="3A8F70DD"/>
    <w:rsid w:val="3AB90CB7"/>
    <w:rsid w:val="3B40124B"/>
    <w:rsid w:val="3BB98097"/>
    <w:rsid w:val="3C1D6A7D"/>
    <w:rsid w:val="3D30A0D5"/>
    <w:rsid w:val="3D373E68"/>
    <w:rsid w:val="3D8E3918"/>
    <w:rsid w:val="3E599B88"/>
    <w:rsid w:val="3EFE4B8C"/>
    <w:rsid w:val="3F1D72E7"/>
    <w:rsid w:val="3F404570"/>
    <w:rsid w:val="418B9222"/>
    <w:rsid w:val="41A678A8"/>
    <w:rsid w:val="41B9D357"/>
    <w:rsid w:val="4210906F"/>
    <w:rsid w:val="42215AE9"/>
    <w:rsid w:val="42A4B1C8"/>
    <w:rsid w:val="434B031F"/>
    <w:rsid w:val="43B12298"/>
    <w:rsid w:val="443729CB"/>
    <w:rsid w:val="44656571"/>
    <w:rsid w:val="45C8A1BE"/>
    <w:rsid w:val="45F700FF"/>
    <w:rsid w:val="460707BC"/>
    <w:rsid w:val="46293807"/>
    <w:rsid w:val="466B3DF1"/>
    <w:rsid w:val="46DB5641"/>
    <w:rsid w:val="4747F878"/>
    <w:rsid w:val="4778BF61"/>
    <w:rsid w:val="4790F13D"/>
    <w:rsid w:val="47F33B9B"/>
    <w:rsid w:val="47F64259"/>
    <w:rsid w:val="47F864CB"/>
    <w:rsid w:val="495726E7"/>
    <w:rsid w:val="4A28DC62"/>
    <w:rsid w:val="4A8C3DC2"/>
    <w:rsid w:val="4AB0059B"/>
    <w:rsid w:val="4B1CC2DF"/>
    <w:rsid w:val="4C0C5092"/>
    <w:rsid w:val="4DB71077"/>
    <w:rsid w:val="4DDE6DE9"/>
    <w:rsid w:val="4E799B47"/>
    <w:rsid w:val="4E83D113"/>
    <w:rsid w:val="4E88DE79"/>
    <w:rsid w:val="4EA2E850"/>
    <w:rsid w:val="4EE13799"/>
    <w:rsid w:val="4FDF8B1A"/>
    <w:rsid w:val="50E56624"/>
    <w:rsid w:val="51521D20"/>
    <w:rsid w:val="519D7668"/>
    <w:rsid w:val="51CD3ED6"/>
    <w:rsid w:val="51ECC4BA"/>
    <w:rsid w:val="530470B8"/>
    <w:rsid w:val="543F52EB"/>
    <w:rsid w:val="54A1CB55"/>
    <w:rsid w:val="54D95F2A"/>
    <w:rsid w:val="54E5FF1E"/>
    <w:rsid w:val="54FACF31"/>
    <w:rsid w:val="551AEACD"/>
    <w:rsid w:val="5563D058"/>
    <w:rsid w:val="557D080C"/>
    <w:rsid w:val="55A59459"/>
    <w:rsid w:val="55E0179F"/>
    <w:rsid w:val="55EF6610"/>
    <w:rsid w:val="5617E5B8"/>
    <w:rsid w:val="56A01CB4"/>
    <w:rsid w:val="56F1ECD8"/>
    <w:rsid w:val="570C7C30"/>
    <w:rsid w:val="570D3513"/>
    <w:rsid w:val="5712BCA7"/>
    <w:rsid w:val="5760F689"/>
    <w:rsid w:val="57C5E065"/>
    <w:rsid w:val="57E3B7B7"/>
    <w:rsid w:val="58280255"/>
    <w:rsid w:val="58AF2D81"/>
    <w:rsid w:val="59616D7A"/>
    <w:rsid w:val="59E8310E"/>
    <w:rsid w:val="5A0884F2"/>
    <w:rsid w:val="5A48EAFA"/>
    <w:rsid w:val="5A617733"/>
    <w:rsid w:val="5B3699DA"/>
    <w:rsid w:val="5B4EACBB"/>
    <w:rsid w:val="5BCFE702"/>
    <w:rsid w:val="5DEFDFF7"/>
    <w:rsid w:val="5E676BD0"/>
    <w:rsid w:val="5EA6C329"/>
    <w:rsid w:val="5F4DFAC3"/>
    <w:rsid w:val="5F76D102"/>
    <w:rsid w:val="5F7BDD87"/>
    <w:rsid w:val="5FB5840B"/>
    <w:rsid w:val="603C333C"/>
    <w:rsid w:val="6050D7C0"/>
    <w:rsid w:val="60FDBD57"/>
    <w:rsid w:val="61714FD5"/>
    <w:rsid w:val="61C1A890"/>
    <w:rsid w:val="6209A9D7"/>
    <w:rsid w:val="623CFF85"/>
    <w:rsid w:val="62B387BE"/>
    <w:rsid w:val="62CB7345"/>
    <w:rsid w:val="63040B74"/>
    <w:rsid w:val="634A4C31"/>
    <w:rsid w:val="63EBC8DE"/>
    <w:rsid w:val="6411DB75"/>
    <w:rsid w:val="642BD842"/>
    <w:rsid w:val="6453E255"/>
    <w:rsid w:val="647D7B80"/>
    <w:rsid w:val="64CD4CD6"/>
    <w:rsid w:val="64EA61F6"/>
    <w:rsid w:val="6571784D"/>
    <w:rsid w:val="6599BFFA"/>
    <w:rsid w:val="663FA470"/>
    <w:rsid w:val="664010E5"/>
    <w:rsid w:val="66EEE68F"/>
    <w:rsid w:val="670A9CB7"/>
    <w:rsid w:val="687B4143"/>
    <w:rsid w:val="69283AB7"/>
    <w:rsid w:val="694C268E"/>
    <w:rsid w:val="69530A25"/>
    <w:rsid w:val="695CF73E"/>
    <w:rsid w:val="69642ADB"/>
    <w:rsid w:val="69989C3B"/>
    <w:rsid w:val="6ACEC1E8"/>
    <w:rsid w:val="6B7DB27D"/>
    <w:rsid w:val="6BB07D30"/>
    <w:rsid w:val="6BCB3EDB"/>
    <w:rsid w:val="6D78060C"/>
    <w:rsid w:val="6DA3853A"/>
    <w:rsid w:val="6E195683"/>
    <w:rsid w:val="6E6614B3"/>
    <w:rsid w:val="6E73B751"/>
    <w:rsid w:val="6ED1DF9E"/>
    <w:rsid w:val="6F40A550"/>
    <w:rsid w:val="6F504881"/>
    <w:rsid w:val="703F267D"/>
    <w:rsid w:val="70D00F58"/>
    <w:rsid w:val="712A7458"/>
    <w:rsid w:val="71B52B31"/>
    <w:rsid w:val="7276BB6E"/>
    <w:rsid w:val="72F5671C"/>
    <w:rsid w:val="730F6B08"/>
    <w:rsid w:val="732A5092"/>
    <w:rsid w:val="73D6E51D"/>
    <w:rsid w:val="73FDE8E2"/>
    <w:rsid w:val="74A5DAB1"/>
    <w:rsid w:val="74CB8035"/>
    <w:rsid w:val="756F8FE2"/>
    <w:rsid w:val="75E8CE5D"/>
    <w:rsid w:val="76E5C37C"/>
    <w:rsid w:val="778D96CD"/>
    <w:rsid w:val="7801ADC0"/>
    <w:rsid w:val="7881ECFB"/>
    <w:rsid w:val="7886723F"/>
    <w:rsid w:val="791A8045"/>
    <w:rsid w:val="79E3F8DC"/>
    <w:rsid w:val="79F0EFE1"/>
    <w:rsid w:val="7A8AFD77"/>
    <w:rsid w:val="7AB02FF9"/>
    <w:rsid w:val="7AB5D073"/>
    <w:rsid w:val="7B271E14"/>
    <w:rsid w:val="7B31BC48"/>
    <w:rsid w:val="7BB63712"/>
    <w:rsid w:val="7C60F61D"/>
    <w:rsid w:val="7C64E5E4"/>
    <w:rsid w:val="7D088889"/>
    <w:rsid w:val="7D92265E"/>
    <w:rsid w:val="7DBA18CD"/>
    <w:rsid w:val="7DC5747A"/>
    <w:rsid w:val="7DE0753B"/>
    <w:rsid w:val="7E2D826E"/>
    <w:rsid w:val="7EF05B5F"/>
    <w:rsid w:val="7EF21592"/>
    <w:rsid w:val="7F4CF309"/>
    <w:rsid w:val="7F80F71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365B700"/>
  <w14:defaultImageDpi w14:val="300"/>
  <w15:docId w15:val="{3B262BC4-F4C2-4454-9910-DAFC16EDFBB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EastAsia"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hAnsiTheme="majorHAnsi" w:eastAsiaTheme="majorEastAsia"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hAnsiTheme="majorHAnsi" w:eastAsiaTheme="majorEastAsia"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hAnsiTheme="majorHAnsi" w:eastAsiaTheme="majorEastAsia"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hAnsiTheme="majorHAnsi" w:eastAsiaTheme="majorEastAsia"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hAnsiTheme="majorHAnsi" w:eastAsiaTheme="majorEastAsia"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hAnsiTheme="majorHAnsi" w:eastAsiaTheme="majorEastAsia" w:cstheme="majorBidi"/>
      <w:i/>
      <w:iCs/>
      <w:color w:val="404040" w:themeColor="text1" w:themeTint="BF"/>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styleId="HeaderChar" w:customStyle="1">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styleId="FooterChar" w:customStyle="1">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styleId="Heading1Char" w:customStyle="1">
    <w:name w:val="Heading 1 Char"/>
    <w:basedOn w:val="DefaultParagraphFont"/>
    <w:link w:val="Heading1"/>
    <w:uiPriority w:val="9"/>
    <w:rsid w:val="00FC693F"/>
    <w:rPr>
      <w:rFonts w:asciiTheme="majorHAnsi" w:hAnsiTheme="majorHAnsi" w:eastAsiaTheme="majorEastAsia" w:cstheme="majorBidi"/>
      <w:b/>
      <w:bCs/>
      <w:color w:val="365F91" w:themeColor="accent1" w:themeShade="BF"/>
      <w:sz w:val="28"/>
      <w:szCs w:val="28"/>
    </w:rPr>
  </w:style>
  <w:style w:type="character" w:styleId="Heading2Char" w:customStyle="1">
    <w:name w:val="Heading 2 Char"/>
    <w:basedOn w:val="DefaultParagraphFont"/>
    <w:link w:val="Heading2"/>
    <w:uiPriority w:val="9"/>
    <w:rsid w:val="00FC693F"/>
    <w:rPr>
      <w:rFonts w:asciiTheme="majorHAnsi" w:hAnsiTheme="majorHAnsi" w:eastAsiaTheme="majorEastAsia" w:cstheme="majorBidi"/>
      <w:b/>
      <w:bCs/>
      <w:color w:val="4F81BD" w:themeColor="accent1"/>
      <w:sz w:val="26"/>
      <w:szCs w:val="26"/>
    </w:rPr>
  </w:style>
  <w:style w:type="character" w:styleId="Heading3Char" w:customStyle="1">
    <w:name w:val="Heading 3 Char"/>
    <w:basedOn w:val="DefaultParagraphFont"/>
    <w:link w:val="Heading3"/>
    <w:uiPriority w:val="9"/>
    <w:rsid w:val="00FC693F"/>
    <w:rPr>
      <w:rFonts w:asciiTheme="majorHAnsi" w:hAnsiTheme="majorHAnsi" w:eastAsiaTheme="majorEastAsia" w:cstheme="majorBidi"/>
      <w:b/>
      <w:bCs/>
      <w:color w:val="4F81BD" w:themeColor="accent1"/>
    </w:rPr>
  </w:style>
  <w:style w:type="paragraph" w:styleId="Title">
    <w:name w:val="Title"/>
    <w:basedOn w:val="Normal"/>
    <w:next w:val="Normal"/>
    <w:link w:val="TitleChar"/>
    <w:uiPriority w:val="10"/>
    <w:qFormat/>
    <w:rsid w:val="00FC693F"/>
    <w:pPr>
      <w:pBdr>
        <w:bottom w:val="single" w:color="4F81BD" w:themeColor="accent1" w:sz="8" w:space="4"/>
      </w:pBdr>
      <w:spacing w:after="300" w:line="240" w:lineRule="auto"/>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1">
    <w:name w:val="Title Char"/>
    <w:basedOn w:val="DefaultParagraphFont"/>
    <w:link w:val="Title"/>
    <w:uiPriority w:val="10"/>
    <w:rsid w:val="00FC693F"/>
    <w:rPr>
      <w:rFonts w:asciiTheme="majorHAnsi" w:hAnsiTheme="majorHAnsi" w:eastAsiaTheme="majorEastAsia"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hAnsiTheme="majorHAnsi" w:eastAsiaTheme="majorEastAsia" w:cstheme="majorBidi"/>
      <w:i/>
      <w:iCs/>
      <w:color w:val="4F81BD" w:themeColor="accent1"/>
      <w:spacing w:val="15"/>
      <w:sz w:val="24"/>
      <w:szCs w:val="24"/>
    </w:rPr>
  </w:style>
  <w:style w:type="character" w:styleId="SubtitleChar" w:customStyle="1">
    <w:name w:val="Subtitle Char"/>
    <w:basedOn w:val="DefaultParagraphFont"/>
    <w:link w:val="Subtitle"/>
    <w:uiPriority w:val="11"/>
    <w:rsid w:val="00FC693F"/>
    <w:rPr>
      <w:rFonts w:asciiTheme="majorHAnsi" w:hAnsiTheme="majorHAnsi" w:eastAsiaTheme="majorEastAsia"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styleId="BodyTextChar" w:customStyle="1">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styleId="BodyText2Char" w:customStyle="1">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styleId="BodyText3Char" w:customStyle="1">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styleId="MacroTextChar" w:customStyle="1">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styleId="QuoteChar" w:customStyle="1">
    <w:name w:val="Quote Char"/>
    <w:basedOn w:val="DefaultParagraphFont"/>
    <w:link w:val="Quote"/>
    <w:uiPriority w:val="29"/>
    <w:rsid w:val="00FC693F"/>
    <w:rPr>
      <w:i/>
      <w:iCs/>
      <w:color w:val="000000" w:themeColor="text1"/>
    </w:rPr>
  </w:style>
  <w:style w:type="character" w:styleId="Heading4Char" w:customStyle="1">
    <w:name w:val="Heading 4 Char"/>
    <w:basedOn w:val="DefaultParagraphFont"/>
    <w:link w:val="Heading4"/>
    <w:uiPriority w:val="9"/>
    <w:semiHidden/>
    <w:rsid w:val="00FC693F"/>
    <w:rPr>
      <w:rFonts w:asciiTheme="majorHAnsi" w:hAnsiTheme="majorHAnsi" w:eastAsiaTheme="majorEastAsia" w:cstheme="majorBidi"/>
      <w:b/>
      <w:bCs/>
      <w:i/>
      <w:iCs/>
      <w:color w:val="4F81BD" w:themeColor="accent1"/>
    </w:rPr>
  </w:style>
  <w:style w:type="character" w:styleId="Heading5Char" w:customStyle="1">
    <w:name w:val="Heading 5 Char"/>
    <w:basedOn w:val="DefaultParagraphFont"/>
    <w:link w:val="Heading5"/>
    <w:uiPriority w:val="9"/>
    <w:semiHidden/>
    <w:rsid w:val="00FC693F"/>
    <w:rPr>
      <w:rFonts w:asciiTheme="majorHAnsi" w:hAnsiTheme="majorHAnsi" w:eastAsiaTheme="majorEastAsia" w:cstheme="majorBidi"/>
      <w:color w:val="243F60" w:themeColor="accent1" w:themeShade="7F"/>
    </w:rPr>
  </w:style>
  <w:style w:type="character" w:styleId="Heading6Char" w:customStyle="1">
    <w:name w:val="Heading 6 Char"/>
    <w:basedOn w:val="DefaultParagraphFont"/>
    <w:link w:val="Heading6"/>
    <w:uiPriority w:val="9"/>
    <w:semiHidden/>
    <w:rsid w:val="00FC693F"/>
    <w:rPr>
      <w:rFonts w:asciiTheme="majorHAnsi" w:hAnsiTheme="majorHAnsi" w:eastAsiaTheme="majorEastAsia" w:cstheme="majorBidi"/>
      <w:i/>
      <w:iCs/>
      <w:color w:val="243F60" w:themeColor="accent1" w:themeShade="7F"/>
    </w:rPr>
  </w:style>
  <w:style w:type="character" w:styleId="Heading7Char" w:customStyle="1">
    <w:name w:val="Heading 7 Char"/>
    <w:basedOn w:val="DefaultParagraphFont"/>
    <w:link w:val="Heading7"/>
    <w:uiPriority w:val="9"/>
    <w:semiHidden/>
    <w:rsid w:val="00FC693F"/>
    <w:rPr>
      <w:rFonts w:asciiTheme="majorHAnsi" w:hAnsiTheme="majorHAnsi" w:eastAsiaTheme="majorEastAsia" w:cstheme="majorBidi"/>
      <w:i/>
      <w:iCs/>
      <w:color w:val="404040" w:themeColor="text1" w:themeTint="BF"/>
    </w:rPr>
  </w:style>
  <w:style w:type="character" w:styleId="Heading8Char" w:customStyle="1">
    <w:name w:val="Heading 8 Char"/>
    <w:basedOn w:val="DefaultParagraphFont"/>
    <w:link w:val="Heading8"/>
    <w:uiPriority w:val="9"/>
    <w:semiHidden/>
    <w:rsid w:val="00FC693F"/>
    <w:rPr>
      <w:rFonts w:asciiTheme="majorHAnsi" w:hAnsiTheme="majorHAnsi" w:eastAsiaTheme="majorEastAsia" w:cstheme="majorBidi"/>
      <w:color w:val="4F81BD" w:themeColor="accent1"/>
      <w:sz w:val="20"/>
      <w:szCs w:val="20"/>
    </w:rPr>
  </w:style>
  <w:style w:type="character" w:styleId="Heading9Char" w:customStyle="1">
    <w:name w:val="Heading 9 Char"/>
    <w:basedOn w:val="DefaultParagraphFont"/>
    <w:link w:val="Heading9"/>
    <w:uiPriority w:val="9"/>
    <w:semiHidden/>
    <w:rsid w:val="00FC693F"/>
    <w:rPr>
      <w:rFonts w:asciiTheme="majorHAnsi" w:hAnsiTheme="majorHAnsi" w:eastAsiaTheme="majorEastAsia"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color="4F81BD" w:themeColor="accent1" w:sz="4" w:space="4"/>
      </w:pBdr>
      <w:spacing w:before="200" w:after="280"/>
      <w:ind w:left="936" w:right="936"/>
    </w:pPr>
    <w:rPr>
      <w:b/>
      <w:bCs/>
      <w:i/>
      <w:iCs/>
      <w:color w:val="4F81BD" w:themeColor="accent1"/>
    </w:rPr>
  </w:style>
  <w:style w:type="character" w:styleId="IntenseQuoteChar" w:customStyle="1">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&#65279;<?xml version="1.0" encoding="utf-8"?><Relationships xmlns="http://schemas.openxmlformats.org/package/2006/relationships"><Relationship Type="http://schemas.openxmlformats.org/officeDocument/2006/relationships/styles" Target="styles.xml" Id="rId3" /><Relationship Type="http://schemas.openxmlformats.org/officeDocument/2006/relationships/theme" Target="theme/theme1.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ntTable" Target="fontTable.xml" Id="rId6" /><Relationship Type="http://schemas.openxmlformats.org/officeDocument/2006/relationships/webSettings" Target="webSettings.xml" Id="rId5" /><Relationship Type="http://schemas.openxmlformats.org/officeDocument/2006/relationships/settings" Target="settings.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Manager/>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python-docx</dc:creator>
  <keywords/>
  <dc:description>generated by python-docx</dc:description>
  <lastModifiedBy>Annemarie Douglas (student)</lastModifiedBy>
  <revision>21</revision>
  <dcterms:created xsi:type="dcterms:W3CDTF">2025-06-28T17:07:00.0000000Z</dcterms:created>
  <dcterms:modified xsi:type="dcterms:W3CDTF">2026-01-08T14:11:10.6360865Z</dcterms:modified>
  <category/>
</coreProperties>
</file>